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943AF" w14:textId="4056CF9E" w:rsidR="000A6CAD" w:rsidRPr="00E03EB2" w:rsidRDefault="00082A6F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03EB2">
        <w:rPr>
          <w:rFonts w:ascii="Times New Roman" w:hAnsi="Times New Roman" w:cs="Times New Roman"/>
          <w:b/>
        </w:rPr>
        <w:t>PROJEKT UMOWY</w:t>
      </w:r>
    </w:p>
    <w:p w14:paraId="5D7678B9" w14:textId="77777777" w:rsidR="00082A6F" w:rsidRPr="00E03EB2" w:rsidRDefault="000819BF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UMOWA NA USŁUGĘ </w:t>
      </w:r>
      <w:r w:rsidR="00082A6F" w:rsidRPr="00E03EB2">
        <w:rPr>
          <w:rFonts w:ascii="Times New Roman" w:hAnsi="Times New Roman" w:cs="Times New Roman"/>
        </w:rPr>
        <w:t>NR ………….</w:t>
      </w:r>
    </w:p>
    <w:p w14:paraId="25023DA1" w14:textId="77777777" w:rsidR="000A6CAD" w:rsidRPr="0092188D" w:rsidRDefault="00082A6F" w:rsidP="002C7CC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zawarta w dniu … … .</w:t>
      </w:r>
      <w:r w:rsidR="000E48BF" w:rsidRPr="00E03EB2">
        <w:rPr>
          <w:rFonts w:ascii="Times New Roman" w:hAnsi="Times New Roman" w:cs="Times New Roman"/>
          <w:b/>
        </w:rPr>
        <w:t>202</w:t>
      </w:r>
      <w:r w:rsidR="005A459F">
        <w:rPr>
          <w:rFonts w:ascii="Times New Roman" w:hAnsi="Times New Roman" w:cs="Times New Roman"/>
          <w:b/>
        </w:rPr>
        <w:t>6</w:t>
      </w:r>
      <w:r w:rsidRPr="00E03EB2">
        <w:rPr>
          <w:rFonts w:ascii="Times New Roman" w:hAnsi="Times New Roman" w:cs="Times New Roman"/>
        </w:rPr>
        <w:t>r. w Mińsku Mazowieckim p</w:t>
      </w:r>
      <w:r w:rsidR="00A40056">
        <w:rPr>
          <w:rFonts w:ascii="Times New Roman" w:hAnsi="Times New Roman" w:cs="Times New Roman"/>
        </w:rPr>
        <w:t>omiędzy następującymi Stronami:</w:t>
      </w:r>
    </w:p>
    <w:p w14:paraId="62031CF5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  <w:b/>
        </w:rPr>
        <w:t>Zamawiający</w:t>
      </w:r>
      <w:r w:rsidRPr="00E03EB2">
        <w:rPr>
          <w:rFonts w:ascii="Times New Roman" w:hAnsi="Times New Roman" w:cs="Times New Roman"/>
        </w:rPr>
        <w:t>:</w:t>
      </w:r>
      <w:r w:rsidRPr="00E03EB2">
        <w:rPr>
          <w:rFonts w:ascii="Times New Roman" w:hAnsi="Times New Roman" w:cs="Times New Roman"/>
          <w:b/>
          <w:bCs/>
        </w:rPr>
        <w:tab/>
      </w:r>
      <w:r w:rsidR="008B4203" w:rsidRPr="00E03EB2">
        <w:rPr>
          <w:rFonts w:ascii="Times New Roman" w:hAnsi="Times New Roman" w:cs="Times New Roman"/>
          <w:b/>
          <w:bCs/>
        </w:rPr>
        <w:tab/>
      </w:r>
      <w:r w:rsidRPr="00E03EB2">
        <w:rPr>
          <w:rFonts w:ascii="Times New Roman" w:hAnsi="Times New Roman" w:cs="Times New Roman"/>
          <w:bCs/>
        </w:rPr>
        <w:t xml:space="preserve">Skarb Państwa - </w:t>
      </w:r>
      <w:r w:rsidRPr="00E03EB2">
        <w:rPr>
          <w:rFonts w:ascii="Times New Roman" w:hAnsi="Times New Roman" w:cs="Times New Roman"/>
          <w:b/>
          <w:bCs/>
        </w:rPr>
        <w:t>23</w:t>
      </w:r>
      <w:r w:rsidRPr="00E03EB2">
        <w:rPr>
          <w:rFonts w:ascii="Times New Roman" w:hAnsi="Times New Roman" w:cs="Times New Roman"/>
          <w:bCs/>
        </w:rPr>
        <w:t>.</w:t>
      </w:r>
      <w:r w:rsidRPr="00E03EB2">
        <w:rPr>
          <w:rFonts w:ascii="Times New Roman" w:hAnsi="Times New Roman" w:cs="Times New Roman"/>
          <w:b/>
          <w:bCs/>
        </w:rPr>
        <w:t xml:space="preserve"> Baza Lotnictwa Taktycznego</w:t>
      </w:r>
    </w:p>
    <w:p w14:paraId="2C7ACA2F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ind w:firstLine="2127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  <w:bCs/>
        </w:rPr>
        <w:t>05-300 Mińsk Mazowiecki</w:t>
      </w:r>
    </w:p>
    <w:p w14:paraId="7DAB251E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ind w:firstLine="2127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NIP 822 13 98 471, REGON 710037640</w:t>
      </w:r>
    </w:p>
    <w:p w14:paraId="29BBEB02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ind w:firstLine="2127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reprezentowana przez:</w:t>
      </w:r>
    </w:p>
    <w:p w14:paraId="29336FFD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ind w:firstLine="2127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  <w:b/>
          <w:bCs/>
        </w:rPr>
        <w:t>Dowódcę</w:t>
      </w:r>
      <w:r w:rsidRPr="00E03EB2">
        <w:rPr>
          <w:rFonts w:ascii="Times New Roman" w:hAnsi="Times New Roman" w:cs="Times New Roman"/>
          <w:bCs/>
        </w:rPr>
        <w:t xml:space="preserve"> - ...................................</w:t>
      </w:r>
      <w:r w:rsidR="00734481" w:rsidRPr="00E03EB2">
        <w:rPr>
          <w:rFonts w:ascii="Times New Roman" w:hAnsi="Times New Roman" w:cs="Times New Roman"/>
          <w:bCs/>
        </w:rPr>
        <w:t>...............</w:t>
      </w:r>
      <w:r w:rsidRPr="00E03EB2">
        <w:rPr>
          <w:rFonts w:ascii="Times New Roman" w:hAnsi="Times New Roman" w:cs="Times New Roman"/>
          <w:bCs/>
        </w:rPr>
        <w:t>............</w:t>
      </w:r>
      <w:r w:rsidR="00DB068B" w:rsidRPr="00E03EB2">
        <w:rPr>
          <w:rFonts w:ascii="Times New Roman" w:hAnsi="Times New Roman" w:cs="Times New Roman"/>
          <w:bCs/>
        </w:rPr>
        <w:t xml:space="preserve">......................................... </w:t>
      </w:r>
    </w:p>
    <w:p w14:paraId="355C0298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  <w:b/>
        </w:rPr>
        <w:t>Wykonawca</w:t>
      </w:r>
      <w:r w:rsidRPr="00E03EB2">
        <w:rPr>
          <w:rFonts w:ascii="Times New Roman" w:hAnsi="Times New Roman" w:cs="Times New Roman"/>
        </w:rPr>
        <w:t>:</w:t>
      </w:r>
      <w:r w:rsidRPr="00E03EB2">
        <w:rPr>
          <w:rFonts w:ascii="Times New Roman" w:hAnsi="Times New Roman" w:cs="Times New Roman"/>
          <w:b/>
        </w:rPr>
        <w:tab/>
      </w:r>
      <w:r w:rsidRPr="00E03EB2">
        <w:rPr>
          <w:rFonts w:ascii="Times New Roman" w:hAnsi="Times New Roman" w:cs="Times New Roman"/>
          <w:b/>
        </w:rPr>
        <w:tab/>
      </w:r>
      <w:r w:rsidR="008B4203" w:rsidRPr="00E03EB2">
        <w:rPr>
          <w:rFonts w:ascii="Times New Roman" w:hAnsi="Times New Roman" w:cs="Times New Roman"/>
        </w:rPr>
        <w:t>……….</w:t>
      </w:r>
      <w:r w:rsidRPr="00E03EB2">
        <w:rPr>
          <w:rFonts w:ascii="Times New Roman" w:hAnsi="Times New Roman" w:cs="Times New Roman"/>
        </w:rPr>
        <w:t>………………………………</w:t>
      </w:r>
      <w:r w:rsidR="00734481" w:rsidRPr="00E03EB2">
        <w:rPr>
          <w:rFonts w:ascii="Times New Roman" w:hAnsi="Times New Roman" w:cs="Times New Roman"/>
        </w:rPr>
        <w:t>………..</w:t>
      </w:r>
      <w:r w:rsidRPr="00E03EB2">
        <w:rPr>
          <w:rFonts w:ascii="Times New Roman" w:hAnsi="Times New Roman" w:cs="Times New Roman"/>
        </w:rPr>
        <w:t>…</w:t>
      </w:r>
      <w:r w:rsidR="00DB068B" w:rsidRPr="00E03EB2">
        <w:rPr>
          <w:rFonts w:ascii="Times New Roman" w:hAnsi="Times New Roman" w:cs="Times New Roman"/>
        </w:rPr>
        <w:t>………….</w:t>
      </w:r>
      <w:r w:rsidRPr="00E03EB2">
        <w:rPr>
          <w:rFonts w:ascii="Times New Roman" w:hAnsi="Times New Roman" w:cs="Times New Roman"/>
        </w:rPr>
        <w:t>……</w:t>
      </w:r>
      <w:r w:rsidR="00734481" w:rsidRPr="00E03EB2">
        <w:rPr>
          <w:rFonts w:ascii="Times New Roman" w:hAnsi="Times New Roman" w:cs="Times New Roman"/>
        </w:rPr>
        <w:t>.</w:t>
      </w:r>
      <w:r w:rsidRPr="00E03EB2">
        <w:rPr>
          <w:rFonts w:ascii="Times New Roman" w:hAnsi="Times New Roman" w:cs="Times New Roman"/>
        </w:rPr>
        <w:t>………</w:t>
      </w:r>
      <w:r w:rsidR="00DB068B" w:rsidRPr="00E03EB2">
        <w:rPr>
          <w:rFonts w:ascii="Times New Roman" w:hAnsi="Times New Roman" w:cs="Times New Roman"/>
        </w:rPr>
        <w:t>.</w:t>
      </w:r>
      <w:r w:rsidRPr="00E03EB2">
        <w:rPr>
          <w:rFonts w:ascii="Times New Roman" w:hAnsi="Times New Roman" w:cs="Times New Roman"/>
        </w:rPr>
        <w:t>…</w:t>
      </w:r>
      <w:r w:rsidR="00DB068B" w:rsidRPr="00E03EB2">
        <w:rPr>
          <w:rFonts w:ascii="Times New Roman" w:hAnsi="Times New Roman" w:cs="Times New Roman"/>
        </w:rPr>
        <w:t xml:space="preserve"> </w:t>
      </w:r>
    </w:p>
    <w:p w14:paraId="25DC5836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ind w:firstLine="2127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……………</w:t>
      </w:r>
      <w:r w:rsidR="00DB068B" w:rsidRPr="00E03EB2">
        <w:rPr>
          <w:rFonts w:ascii="Times New Roman" w:hAnsi="Times New Roman" w:cs="Times New Roman"/>
        </w:rPr>
        <w:t>…</w:t>
      </w:r>
      <w:r w:rsidR="008B4203" w:rsidRPr="00E03EB2">
        <w:rPr>
          <w:rFonts w:ascii="Times New Roman" w:hAnsi="Times New Roman" w:cs="Times New Roman"/>
        </w:rPr>
        <w:t>………</w:t>
      </w:r>
      <w:r w:rsidRPr="00E03EB2">
        <w:rPr>
          <w:rFonts w:ascii="Times New Roman" w:hAnsi="Times New Roman" w:cs="Times New Roman"/>
        </w:rPr>
        <w:t>…</w:t>
      </w:r>
      <w:r w:rsidR="00DB068B" w:rsidRPr="00E03EB2">
        <w:rPr>
          <w:rFonts w:ascii="Times New Roman" w:hAnsi="Times New Roman" w:cs="Times New Roman"/>
        </w:rPr>
        <w:t>……</w:t>
      </w:r>
      <w:r w:rsidR="008B4203" w:rsidRPr="00E03EB2">
        <w:rPr>
          <w:rFonts w:ascii="Times New Roman" w:hAnsi="Times New Roman" w:cs="Times New Roman"/>
        </w:rPr>
        <w:t>………</w:t>
      </w:r>
      <w:r w:rsidR="00734481" w:rsidRPr="00E03EB2">
        <w:rPr>
          <w:rFonts w:ascii="Times New Roman" w:hAnsi="Times New Roman" w:cs="Times New Roman"/>
        </w:rPr>
        <w:t>………..</w:t>
      </w:r>
      <w:r w:rsidR="008B4203" w:rsidRPr="00E03EB2">
        <w:rPr>
          <w:rFonts w:ascii="Times New Roman" w:hAnsi="Times New Roman" w:cs="Times New Roman"/>
        </w:rPr>
        <w:t>………………..</w:t>
      </w:r>
      <w:r w:rsidR="00DB068B" w:rsidRPr="00E03EB2">
        <w:rPr>
          <w:rFonts w:ascii="Times New Roman" w:hAnsi="Times New Roman" w:cs="Times New Roman"/>
        </w:rPr>
        <w:t>…</w:t>
      </w:r>
      <w:r w:rsidRPr="00E03EB2">
        <w:rPr>
          <w:rFonts w:ascii="Times New Roman" w:hAnsi="Times New Roman" w:cs="Times New Roman"/>
        </w:rPr>
        <w:t>…</w:t>
      </w:r>
      <w:r w:rsidR="00734481" w:rsidRPr="00E03EB2">
        <w:rPr>
          <w:rFonts w:ascii="Times New Roman" w:hAnsi="Times New Roman" w:cs="Times New Roman"/>
        </w:rPr>
        <w:t>.</w:t>
      </w:r>
      <w:r w:rsidRPr="00E03EB2">
        <w:rPr>
          <w:rFonts w:ascii="Times New Roman" w:hAnsi="Times New Roman" w:cs="Times New Roman"/>
        </w:rPr>
        <w:t>.…</w:t>
      </w:r>
      <w:r w:rsidR="00DB068B" w:rsidRPr="00E03EB2">
        <w:rPr>
          <w:rFonts w:ascii="Times New Roman" w:hAnsi="Times New Roman" w:cs="Times New Roman"/>
        </w:rPr>
        <w:t>…</w:t>
      </w:r>
      <w:r w:rsidRPr="00E03EB2">
        <w:rPr>
          <w:rFonts w:ascii="Times New Roman" w:hAnsi="Times New Roman" w:cs="Times New Roman"/>
        </w:rPr>
        <w:t>…</w:t>
      </w:r>
      <w:r w:rsidR="00DB068B" w:rsidRPr="00E03EB2">
        <w:rPr>
          <w:rFonts w:ascii="Times New Roman" w:hAnsi="Times New Roman" w:cs="Times New Roman"/>
        </w:rPr>
        <w:t xml:space="preserve"> </w:t>
      </w:r>
    </w:p>
    <w:p w14:paraId="1130E50A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ind w:firstLine="2127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…………</w:t>
      </w:r>
      <w:r w:rsidR="00DB068B" w:rsidRPr="00E03EB2">
        <w:rPr>
          <w:rFonts w:ascii="Times New Roman" w:hAnsi="Times New Roman" w:cs="Times New Roman"/>
        </w:rPr>
        <w:t>.</w:t>
      </w:r>
      <w:r w:rsidR="008B4203" w:rsidRPr="00E03EB2">
        <w:rPr>
          <w:rFonts w:ascii="Times New Roman" w:hAnsi="Times New Roman" w:cs="Times New Roman"/>
        </w:rPr>
        <w:t>………...……</w:t>
      </w:r>
      <w:r w:rsidRPr="00E03EB2">
        <w:rPr>
          <w:rFonts w:ascii="Times New Roman" w:hAnsi="Times New Roman" w:cs="Times New Roman"/>
        </w:rPr>
        <w:t>…………</w:t>
      </w:r>
      <w:r w:rsidR="00734481" w:rsidRPr="00E03EB2">
        <w:rPr>
          <w:rFonts w:ascii="Times New Roman" w:hAnsi="Times New Roman" w:cs="Times New Roman"/>
        </w:rPr>
        <w:t>………</w:t>
      </w:r>
      <w:r w:rsidRPr="00E03EB2">
        <w:rPr>
          <w:rFonts w:ascii="Times New Roman" w:hAnsi="Times New Roman" w:cs="Times New Roman"/>
        </w:rPr>
        <w:t>…</w:t>
      </w:r>
      <w:r w:rsidR="00DB068B" w:rsidRPr="00E03EB2">
        <w:rPr>
          <w:rFonts w:ascii="Times New Roman" w:hAnsi="Times New Roman" w:cs="Times New Roman"/>
        </w:rPr>
        <w:t>…</w:t>
      </w:r>
      <w:r w:rsidR="00734481" w:rsidRPr="00E03EB2">
        <w:rPr>
          <w:rFonts w:ascii="Times New Roman" w:hAnsi="Times New Roman" w:cs="Times New Roman"/>
        </w:rPr>
        <w:t>.</w:t>
      </w:r>
      <w:r w:rsidR="00DB068B" w:rsidRPr="00E03EB2">
        <w:rPr>
          <w:rFonts w:ascii="Times New Roman" w:hAnsi="Times New Roman" w:cs="Times New Roman"/>
        </w:rPr>
        <w:t>…</w:t>
      </w:r>
      <w:r w:rsidR="00734481" w:rsidRPr="00E03EB2">
        <w:rPr>
          <w:rFonts w:ascii="Times New Roman" w:hAnsi="Times New Roman" w:cs="Times New Roman"/>
        </w:rPr>
        <w:t>.</w:t>
      </w:r>
      <w:r w:rsidR="00DB068B" w:rsidRPr="00E03EB2">
        <w:rPr>
          <w:rFonts w:ascii="Times New Roman" w:hAnsi="Times New Roman" w:cs="Times New Roman"/>
        </w:rPr>
        <w:t>…</w:t>
      </w:r>
      <w:r w:rsidR="008B4203" w:rsidRPr="00E03EB2">
        <w:rPr>
          <w:rFonts w:ascii="Times New Roman" w:hAnsi="Times New Roman" w:cs="Times New Roman"/>
        </w:rPr>
        <w:t>……………</w:t>
      </w:r>
      <w:r w:rsidR="00734481" w:rsidRPr="00E03EB2">
        <w:rPr>
          <w:rFonts w:ascii="Times New Roman" w:hAnsi="Times New Roman" w:cs="Times New Roman"/>
        </w:rPr>
        <w:t>.</w:t>
      </w:r>
      <w:r w:rsidR="008B4203" w:rsidRPr="00E03EB2">
        <w:rPr>
          <w:rFonts w:ascii="Times New Roman" w:hAnsi="Times New Roman" w:cs="Times New Roman"/>
        </w:rPr>
        <w:t>…</w:t>
      </w:r>
      <w:r w:rsidR="00DB068B" w:rsidRPr="00E03EB2">
        <w:rPr>
          <w:rFonts w:ascii="Times New Roman" w:hAnsi="Times New Roman" w:cs="Times New Roman"/>
        </w:rPr>
        <w:t xml:space="preserve">……... </w:t>
      </w:r>
    </w:p>
    <w:p w14:paraId="1BCF66CF" w14:textId="77777777" w:rsidR="000A6CAD" w:rsidRDefault="00082A6F" w:rsidP="002C7CCC">
      <w:pPr>
        <w:autoSpaceDE w:val="0"/>
        <w:autoSpaceDN w:val="0"/>
        <w:adjustRightInd w:val="0"/>
        <w:spacing w:after="0" w:line="360" w:lineRule="auto"/>
        <w:ind w:firstLine="2127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reprezentowana przez: ……………………</w:t>
      </w:r>
      <w:r w:rsidR="00734481" w:rsidRPr="00E03EB2">
        <w:rPr>
          <w:rFonts w:ascii="Times New Roman" w:hAnsi="Times New Roman" w:cs="Times New Roman"/>
        </w:rPr>
        <w:t>………</w:t>
      </w:r>
      <w:r w:rsidR="00DB068B" w:rsidRPr="00E03EB2">
        <w:rPr>
          <w:rFonts w:ascii="Times New Roman" w:hAnsi="Times New Roman" w:cs="Times New Roman"/>
        </w:rPr>
        <w:t>…………</w:t>
      </w:r>
      <w:r w:rsidRPr="00E03EB2">
        <w:rPr>
          <w:rFonts w:ascii="Times New Roman" w:hAnsi="Times New Roman" w:cs="Times New Roman"/>
        </w:rPr>
        <w:t>…….</w:t>
      </w:r>
      <w:r w:rsidR="00734481" w:rsidRPr="00E03EB2">
        <w:rPr>
          <w:rFonts w:ascii="Times New Roman" w:hAnsi="Times New Roman" w:cs="Times New Roman"/>
        </w:rPr>
        <w:t>..</w:t>
      </w:r>
      <w:r w:rsidRPr="00E03EB2">
        <w:rPr>
          <w:rFonts w:ascii="Times New Roman" w:hAnsi="Times New Roman" w:cs="Times New Roman"/>
        </w:rPr>
        <w:t>……</w:t>
      </w:r>
      <w:r w:rsidR="00DB068B" w:rsidRPr="00E03EB2">
        <w:rPr>
          <w:rFonts w:ascii="Times New Roman" w:hAnsi="Times New Roman" w:cs="Times New Roman"/>
        </w:rPr>
        <w:t>.</w:t>
      </w:r>
      <w:r w:rsidRPr="00E03EB2">
        <w:rPr>
          <w:rFonts w:ascii="Times New Roman" w:hAnsi="Times New Roman" w:cs="Times New Roman"/>
        </w:rPr>
        <w:t>….</w:t>
      </w:r>
      <w:r w:rsidR="00DB068B" w:rsidRPr="00E03EB2">
        <w:rPr>
          <w:rFonts w:ascii="Times New Roman" w:hAnsi="Times New Roman" w:cs="Times New Roman"/>
        </w:rPr>
        <w:t xml:space="preserve"> </w:t>
      </w:r>
    </w:p>
    <w:p w14:paraId="682249B8" w14:textId="77777777" w:rsidR="00010914" w:rsidRPr="0092188D" w:rsidRDefault="00010914" w:rsidP="002C7CCC">
      <w:pPr>
        <w:autoSpaceDE w:val="0"/>
        <w:autoSpaceDN w:val="0"/>
        <w:adjustRightInd w:val="0"/>
        <w:spacing w:after="0" w:line="360" w:lineRule="auto"/>
        <w:ind w:firstLine="2127"/>
        <w:rPr>
          <w:rFonts w:ascii="Times New Roman" w:hAnsi="Times New Roman" w:cs="Times New Roman"/>
        </w:rPr>
      </w:pPr>
    </w:p>
    <w:p w14:paraId="3F51E496" w14:textId="77777777" w:rsidR="00010914" w:rsidRDefault="00010914" w:rsidP="000109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10914">
        <w:rPr>
          <w:rFonts w:ascii="Times New Roman" w:eastAsia="Times New Roman" w:hAnsi="Times New Roman" w:cs="Times New Roman"/>
          <w:lang w:eastAsia="pl-PL"/>
        </w:rPr>
        <w:t>Niniejsza Umowa została zawarta w wyniku postępowania zgodnie z Regulaminem udzielania zamówień poniżej kwoty określonej na podstawie art. 2 ust. 1 pkt 1 ustawy Prawo zamówień publicznych.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75DB6ED" w14:textId="43BB32D2" w:rsidR="00F82AC4" w:rsidRPr="00E03EB2" w:rsidRDefault="00082A6F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</w:rPr>
      </w:pPr>
      <w:r w:rsidRPr="00E03EB2">
        <w:rPr>
          <w:rFonts w:ascii="Times New Roman" w:eastAsia="Calibri" w:hAnsi="Times New Roman" w:cs="Times New Roman"/>
          <w:b/>
          <w:bCs/>
        </w:rPr>
        <w:t>§ 1</w:t>
      </w:r>
    </w:p>
    <w:p w14:paraId="313F5786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</w:rPr>
        <w:t>PRZEDMIOT UMOWY</w:t>
      </w:r>
    </w:p>
    <w:p w14:paraId="660D76B6" w14:textId="77777777" w:rsidR="00082A6F" w:rsidRPr="00BB498D" w:rsidRDefault="00BB498D" w:rsidP="002C7CCC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Przedmiotem </w:t>
      </w:r>
      <w:r w:rsidR="00AF03AA">
        <w:rPr>
          <w:rFonts w:ascii="Times New Roman" w:hAnsi="Times New Roman" w:cs="Times New Roman"/>
        </w:rPr>
        <w:t>niniejszej U</w:t>
      </w:r>
      <w:r>
        <w:rPr>
          <w:rFonts w:ascii="Times New Roman" w:hAnsi="Times New Roman" w:cs="Times New Roman"/>
        </w:rPr>
        <w:t xml:space="preserve">mowy jest świadczenie usługi przez Wykonawcę </w:t>
      </w:r>
      <w:r w:rsidR="008B4203" w:rsidRPr="00BB498D">
        <w:rPr>
          <w:rFonts w:ascii="Times New Roman" w:eastAsia="Calibri" w:hAnsi="Times New Roman" w:cs="Times New Roman"/>
        </w:rPr>
        <w:t xml:space="preserve">w ramach zadania </w:t>
      </w:r>
      <w:r>
        <w:rPr>
          <w:rFonts w:ascii="Times New Roman" w:eastAsia="Calibri" w:hAnsi="Times New Roman" w:cs="Times New Roman"/>
        </w:rPr>
        <w:br/>
      </w:r>
      <w:r w:rsidR="008B4203" w:rsidRPr="00BB498D">
        <w:rPr>
          <w:rFonts w:ascii="Times New Roman" w:eastAsia="Calibri" w:hAnsi="Times New Roman" w:cs="Times New Roman"/>
        </w:rPr>
        <w:t>„</w:t>
      </w:r>
      <w:r w:rsidR="000819BF" w:rsidRPr="00BB498D">
        <w:rPr>
          <w:rFonts w:ascii="Times New Roman" w:eastAsia="Calibri" w:hAnsi="Times New Roman" w:cs="Times New Roman"/>
          <w:b/>
        </w:rPr>
        <w:t xml:space="preserve">Usunięcie śladów gumy </w:t>
      </w:r>
      <w:r w:rsidR="00635BB8" w:rsidRPr="00BB498D">
        <w:rPr>
          <w:rFonts w:ascii="Times New Roman" w:eastAsia="Calibri" w:hAnsi="Times New Roman" w:cs="Times New Roman"/>
          <w:b/>
        </w:rPr>
        <w:t>opon z nawierzchni lotniskowych</w:t>
      </w:r>
      <w:r w:rsidR="00282C39" w:rsidRPr="00BB498D">
        <w:rPr>
          <w:rFonts w:ascii="Times New Roman" w:eastAsia="Calibri" w:hAnsi="Times New Roman" w:cs="Times New Roman"/>
          <w:b/>
        </w:rPr>
        <w:t xml:space="preserve"> </w:t>
      </w:r>
      <w:r w:rsidR="005A459F">
        <w:rPr>
          <w:rFonts w:ascii="Times New Roman" w:eastAsia="Calibri" w:hAnsi="Times New Roman" w:cs="Times New Roman"/>
          <w:b/>
        </w:rPr>
        <w:t xml:space="preserve">oraz oznakowania poziomego nawierzchni lotniskowych </w:t>
      </w:r>
      <w:r w:rsidR="005A459F" w:rsidRPr="00BB498D">
        <w:rPr>
          <w:rFonts w:ascii="Times New Roman" w:eastAsia="Calibri" w:hAnsi="Times New Roman" w:cs="Times New Roman"/>
          <w:b/>
        </w:rPr>
        <w:t>w kompleksie K-6031</w:t>
      </w:r>
      <w:r w:rsidR="008B4203" w:rsidRPr="00BB498D">
        <w:rPr>
          <w:rFonts w:ascii="Times New Roman" w:eastAsia="Calibri" w:hAnsi="Times New Roman" w:cs="Times New Roman"/>
        </w:rPr>
        <w:t>”</w:t>
      </w:r>
      <w:r w:rsidR="005F04DA" w:rsidRPr="00BB498D">
        <w:rPr>
          <w:rFonts w:ascii="Times New Roman" w:hAnsi="Times New Roman" w:cs="Times New Roman"/>
        </w:rPr>
        <w:t>.</w:t>
      </w:r>
    </w:p>
    <w:p w14:paraId="40AD304E" w14:textId="15BB6566" w:rsidR="00AB499A" w:rsidRPr="00E31A3C" w:rsidRDefault="00653BC2" w:rsidP="00E31A3C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Szczegółowy </w:t>
      </w:r>
      <w:r w:rsidR="00082A6F" w:rsidRPr="00E03EB2">
        <w:rPr>
          <w:rFonts w:ascii="Times New Roman" w:eastAsia="Calibri" w:hAnsi="Times New Roman" w:cs="Times New Roman"/>
        </w:rPr>
        <w:t xml:space="preserve">zakres ilościowy i rzeczowy </w:t>
      </w:r>
      <w:r w:rsidR="0026595E">
        <w:rPr>
          <w:rFonts w:ascii="Times New Roman" w:eastAsia="Calibri" w:hAnsi="Times New Roman" w:cs="Times New Roman"/>
        </w:rPr>
        <w:t xml:space="preserve">prac składających się na wykonanie usługi </w:t>
      </w:r>
      <w:r w:rsidR="00082A6F" w:rsidRPr="00E03EB2">
        <w:rPr>
          <w:rFonts w:ascii="Times New Roman" w:eastAsia="Calibri" w:hAnsi="Times New Roman" w:cs="Times New Roman"/>
        </w:rPr>
        <w:t>określa</w:t>
      </w:r>
      <w:r w:rsidR="00E31A3C">
        <w:rPr>
          <w:rFonts w:ascii="Times New Roman" w:eastAsia="Calibri" w:hAnsi="Times New Roman" w:cs="Times New Roman"/>
        </w:rPr>
        <w:t xml:space="preserve"> </w:t>
      </w:r>
      <w:r w:rsidR="00010914" w:rsidRPr="00E31A3C">
        <w:rPr>
          <w:rFonts w:ascii="Times New Roman" w:eastAsia="Calibri" w:hAnsi="Times New Roman" w:cs="Times New Roman"/>
          <w:b/>
        </w:rPr>
        <w:t>Opis Przedmiotu Zamówienia</w:t>
      </w:r>
      <w:r w:rsidR="00FE3208" w:rsidRPr="00E31A3C">
        <w:rPr>
          <w:rFonts w:ascii="Times New Roman" w:eastAsia="Calibri" w:hAnsi="Times New Roman" w:cs="Times New Roman"/>
        </w:rPr>
        <w:t xml:space="preserve"> (dalej: </w:t>
      </w:r>
      <w:r w:rsidR="00010914" w:rsidRPr="00E31A3C">
        <w:rPr>
          <w:rFonts w:ascii="Times New Roman" w:eastAsia="Calibri" w:hAnsi="Times New Roman" w:cs="Times New Roman"/>
          <w:b/>
        </w:rPr>
        <w:t>OPZ</w:t>
      </w:r>
      <w:r w:rsidR="00FE3208" w:rsidRPr="00E31A3C">
        <w:rPr>
          <w:rFonts w:ascii="Times New Roman" w:eastAsia="Calibri" w:hAnsi="Times New Roman" w:cs="Times New Roman"/>
        </w:rPr>
        <w:t>).</w:t>
      </w:r>
    </w:p>
    <w:p w14:paraId="4F22EDA9" w14:textId="5ADBB27B" w:rsidR="00653BC2" w:rsidRPr="00E03EB2" w:rsidRDefault="00653BC2" w:rsidP="002C7CCC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Wykonawca oświ</w:t>
      </w:r>
      <w:r w:rsidR="00980DF7">
        <w:rPr>
          <w:rFonts w:ascii="Times New Roman" w:eastAsia="Calibri" w:hAnsi="Times New Roman" w:cs="Times New Roman"/>
        </w:rPr>
        <w:t xml:space="preserve">adcza, </w:t>
      </w:r>
      <w:r w:rsidR="00FE3208">
        <w:rPr>
          <w:rFonts w:ascii="Times New Roman" w:eastAsia="Calibri" w:hAnsi="Times New Roman" w:cs="Times New Roman"/>
        </w:rPr>
        <w:t>że przedmiot niniejszej Umowy zostanie wykonany zgodnie z zakresem</w:t>
      </w:r>
      <w:r w:rsidR="00FE3208" w:rsidRPr="00680FDC">
        <w:rPr>
          <w:rFonts w:ascii="Times New Roman" w:eastAsia="Calibri" w:hAnsi="Times New Roman" w:cs="Times New Roman"/>
        </w:rPr>
        <w:t xml:space="preserve"> ilościow</w:t>
      </w:r>
      <w:r w:rsidR="00FE3208">
        <w:rPr>
          <w:rFonts w:ascii="Times New Roman" w:eastAsia="Calibri" w:hAnsi="Times New Roman" w:cs="Times New Roman"/>
        </w:rPr>
        <w:t>ym</w:t>
      </w:r>
      <w:r w:rsidR="00FE3208" w:rsidRPr="00680FDC">
        <w:rPr>
          <w:rFonts w:ascii="Times New Roman" w:eastAsia="Calibri" w:hAnsi="Times New Roman" w:cs="Times New Roman"/>
        </w:rPr>
        <w:t xml:space="preserve"> i rzeczow</w:t>
      </w:r>
      <w:r w:rsidR="00FE3208">
        <w:rPr>
          <w:rFonts w:ascii="Times New Roman" w:eastAsia="Calibri" w:hAnsi="Times New Roman" w:cs="Times New Roman"/>
        </w:rPr>
        <w:t xml:space="preserve">ym robót określonych </w:t>
      </w:r>
      <w:r w:rsidR="00FE3208" w:rsidRPr="00680FDC">
        <w:rPr>
          <w:rFonts w:ascii="Times New Roman" w:eastAsia="Calibri" w:hAnsi="Times New Roman" w:cs="Times New Roman"/>
        </w:rPr>
        <w:t xml:space="preserve">w </w:t>
      </w:r>
      <w:r w:rsidR="00010914" w:rsidRPr="00E31A3C">
        <w:rPr>
          <w:rFonts w:ascii="Times New Roman" w:eastAsia="Calibri" w:hAnsi="Times New Roman" w:cs="Times New Roman"/>
          <w:b/>
          <w:bCs/>
        </w:rPr>
        <w:t>OPZ</w:t>
      </w:r>
      <w:r w:rsidR="00FE3208">
        <w:rPr>
          <w:rFonts w:ascii="Times New Roman" w:eastAsia="Calibri" w:hAnsi="Times New Roman" w:cs="Times New Roman"/>
        </w:rPr>
        <w:t xml:space="preserve">, o którym mowa w ust. 2 pkt 2) oraz zgodnie </w:t>
      </w:r>
      <w:r w:rsidR="00FE3208" w:rsidRPr="00680FDC">
        <w:rPr>
          <w:rFonts w:ascii="Times New Roman" w:eastAsia="Calibri" w:hAnsi="Times New Roman" w:cs="Times New Roman"/>
        </w:rPr>
        <w:t>ze sztuką budowlaną, obowiązującymi przepisami techniczno-budowlanymi, niniejszą Umową</w:t>
      </w:r>
      <w:r w:rsidR="00D4515C" w:rsidRPr="00E03EB2">
        <w:rPr>
          <w:rFonts w:ascii="Times New Roman" w:eastAsia="Calibri" w:hAnsi="Times New Roman" w:cs="Times New Roman"/>
        </w:rPr>
        <w:t>.</w:t>
      </w:r>
    </w:p>
    <w:p w14:paraId="0A04579F" w14:textId="77777777" w:rsidR="008B4203" w:rsidRPr="008C2938" w:rsidRDefault="00A355BF" w:rsidP="002C7CCC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Wykonawca </w:t>
      </w:r>
      <w:r w:rsidRPr="00E03EB2">
        <w:rPr>
          <w:rFonts w:ascii="Times New Roman" w:eastAsia="Calibri" w:hAnsi="Times New Roman" w:cs="Times New Roman"/>
        </w:rPr>
        <w:t xml:space="preserve">oświadcza, że przedmiot Umowy, o którym mowa w ust. 1 zostanie wykonany zgodnie </w:t>
      </w:r>
      <w:r w:rsidR="008C2938">
        <w:rPr>
          <w:rFonts w:ascii="Times New Roman" w:eastAsia="Calibri" w:hAnsi="Times New Roman" w:cs="Times New Roman"/>
        </w:rPr>
        <w:t xml:space="preserve">z niniejszą </w:t>
      </w:r>
      <w:r w:rsidR="00D53955">
        <w:rPr>
          <w:rFonts w:ascii="Times New Roman" w:eastAsia="Calibri" w:hAnsi="Times New Roman" w:cs="Times New Roman"/>
        </w:rPr>
        <w:t>Umową i załącznikami, o których mowa w ust. 2</w:t>
      </w:r>
      <w:r w:rsidRPr="008C2938">
        <w:rPr>
          <w:rFonts w:ascii="Times New Roman" w:eastAsia="Calibri" w:hAnsi="Times New Roman" w:cs="Times New Roman"/>
        </w:rPr>
        <w:t>.</w:t>
      </w:r>
    </w:p>
    <w:p w14:paraId="63A21F77" w14:textId="77777777" w:rsidR="006357CC" w:rsidRDefault="00653BC2" w:rsidP="002C7CC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Niniejsza </w:t>
      </w:r>
      <w:r w:rsidR="00366DD7" w:rsidRPr="00E03EB2">
        <w:rPr>
          <w:rFonts w:ascii="Times New Roman" w:hAnsi="Times New Roman" w:cs="Times New Roman"/>
        </w:rPr>
        <w:t>U</w:t>
      </w:r>
      <w:r w:rsidR="00E00E29" w:rsidRPr="00E03EB2">
        <w:rPr>
          <w:rFonts w:ascii="Times New Roman" w:eastAsia="Calibri" w:hAnsi="Times New Roman" w:cs="Times New Roman"/>
        </w:rPr>
        <w:t xml:space="preserve">mowa obejmuje wszelkie </w:t>
      </w:r>
      <w:r w:rsidR="00980DF7">
        <w:rPr>
          <w:rFonts w:ascii="Times New Roman" w:eastAsia="Calibri" w:hAnsi="Times New Roman" w:cs="Times New Roman"/>
        </w:rPr>
        <w:t>prace</w:t>
      </w:r>
      <w:r w:rsidR="00E00E29" w:rsidRPr="00E03EB2">
        <w:rPr>
          <w:rFonts w:ascii="Times New Roman" w:eastAsia="Calibri" w:hAnsi="Times New Roman" w:cs="Times New Roman"/>
        </w:rPr>
        <w:t xml:space="preserve"> i czynności niezbędne do prawidłowej realizacji </w:t>
      </w:r>
      <w:r w:rsidR="0031712A" w:rsidRPr="00E03EB2">
        <w:rPr>
          <w:rFonts w:ascii="Times New Roman" w:eastAsia="Calibri" w:hAnsi="Times New Roman" w:cs="Times New Roman"/>
        </w:rPr>
        <w:t>U</w:t>
      </w:r>
      <w:r w:rsidR="00E00E29" w:rsidRPr="00E03EB2">
        <w:rPr>
          <w:rFonts w:ascii="Times New Roman" w:eastAsia="Calibri" w:hAnsi="Times New Roman" w:cs="Times New Roman"/>
        </w:rPr>
        <w:t>mowy, których koszty Wykonawca uwzględnił w swojej ofercie.</w:t>
      </w:r>
    </w:p>
    <w:p w14:paraId="5D9DF49E" w14:textId="77777777" w:rsidR="004D2B26" w:rsidRPr="0092188D" w:rsidRDefault="004D2B26" w:rsidP="00E31A3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Zamawiający zastrzega sobie prawo odstąpienia od realizacji przedmiotu Umowy w całości, z tego tytułu Wykonawcy nie przysługują żadne roszczenia.</w:t>
      </w:r>
    </w:p>
    <w:p w14:paraId="2BB965F8" w14:textId="77777777" w:rsidR="00E31A3C" w:rsidRDefault="00E31A3C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7542E546" w14:textId="77777777" w:rsidR="00E31A3C" w:rsidRDefault="00E31A3C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3C430303" w14:textId="77777777" w:rsidR="00E31A3C" w:rsidRDefault="00E31A3C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7088C2F7" w14:textId="77777777" w:rsidR="00E31A3C" w:rsidRDefault="00E31A3C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0FBE29D1" w14:textId="71D76D4B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E03EB2">
        <w:rPr>
          <w:rFonts w:ascii="Times New Roman" w:eastAsia="Calibri" w:hAnsi="Times New Roman" w:cs="Times New Roman"/>
          <w:b/>
          <w:bCs/>
        </w:rPr>
        <w:lastRenderedPageBreak/>
        <w:t>§ 2</w:t>
      </w:r>
    </w:p>
    <w:p w14:paraId="0D56F74B" w14:textId="77777777" w:rsidR="008D4316" w:rsidRPr="00E03EB2" w:rsidRDefault="00AF10CC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E03EB2">
        <w:rPr>
          <w:rFonts w:ascii="Times New Roman" w:eastAsia="Calibri" w:hAnsi="Times New Roman" w:cs="Times New Roman"/>
          <w:b/>
          <w:bCs/>
        </w:rPr>
        <w:t>ZO</w:t>
      </w:r>
      <w:r w:rsidR="008D4316" w:rsidRPr="00E03EB2">
        <w:rPr>
          <w:rFonts w:ascii="Times New Roman" w:eastAsia="Calibri" w:hAnsi="Times New Roman" w:cs="Times New Roman"/>
          <w:b/>
          <w:bCs/>
        </w:rPr>
        <w:t>BOWIĄZ</w:t>
      </w:r>
      <w:r w:rsidRPr="00E03EB2">
        <w:rPr>
          <w:rFonts w:ascii="Times New Roman" w:eastAsia="Calibri" w:hAnsi="Times New Roman" w:cs="Times New Roman"/>
          <w:b/>
          <w:bCs/>
        </w:rPr>
        <w:t>ANIA</w:t>
      </w:r>
      <w:r w:rsidR="008D4316" w:rsidRPr="00E03EB2">
        <w:rPr>
          <w:rFonts w:ascii="Times New Roman" w:eastAsia="Calibri" w:hAnsi="Times New Roman" w:cs="Times New Roman"/>
          <w:b/>
          <w:bCs/>
        </w:rPr>
        <w:t xml:space="preserve"> STRON</w:t>
      </w:r>
      <w:r w:rsidRPr="00E03EB2">
        <w:rPr>
          <w:rFonts w:ascii="Times New Roman" w:eastAsia="Calibri" w:hAnsi="Times New Roman" w:cs="Times New Roman"/>
          <w:b/>
          <w:bCs/>
        </w:rPr>
        <w:t xml:space="preserve"> UMOWY</w:t>
      </w:r>
    </w:p>
    <w:p w14:paraId="5C59ACD8" w14:textId="77777777" w:rsidR="009E3652" w:rsidRPr="00E03EB2" w:rsidRDefault="009E3652" w:rsidP="002C7CCC">
      <w:pPr>
        <w:numPr>
          <w:ilvl w:val="0"/>
          <w:numId w:val="25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  <w:b/>
          <w:iCs/>
        </w:rPr>
        <w:t>Zamawiając</w:t>
      </w:r>
      <w:r w:rsidR="00AF10CC" w:rsidRPr="00E03EB2">
        <w:rPr>
          <w:rFonts w:ascii="Times New Roman" w:hAnsi="Times New Roman" w:cs="Times New Roman"/>
          <w:b/>
          <w:iCs/>
        </w:rPr>
        <w:t>y zobowiązuje się do</w:t>
      </w:r>
      <w:r w:rsidRPr="00E03EB2">
        <w:rPr>
          <w:rFonts w:ascii="Times New Roman" w:hAnsi="Times New Roman" w:cs="Times New Roman"/>
          <w:iCs/>
        </w:rPr>
        <w:t>:</w:t>
      </w:r>
    </w:p>
    <w:p w14:paraId="7748C7F0" w14:textId="77777777" w:rsidR="009E3652" w:rsidRPr="00E03EB2" w:rsidRDefault="009B1905" w:rsidP="002C7CCC">
      <w:pPr>
        <w:numPr>
          <w:ilvl w:val="0"/>
          <w:numId w:val="26"/>
        </w:numPr>
        <w:tabs>
          <w:tab w:val="clear" w:pos="0"/>
        </w:tabs>
        <w:suppressAutoHyphens/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  <w:iCs/>
        </w:rPr>
        <w:t>P</w:t>
      </w:r>
      <w:r w:rsidR="009E3652" w:rsidRPr="00E03EB2">
        <w:rPr>
          <w:rFonts w:ascii="Times New Roman" w:hAnsi="Times New Roman" w:cs="Times New Roman"/>
          <w:iCs/>
        </w:rPr>
        <w:t>rzekazani</w:t>
      </w:r>
      <w:r w:rsidR="00AF10CC" w:rsidRPr="00E03EB2">
        <w:rPr>
          <w:rFonts w:ascii="Times New Roman" w:hAnsi="Times New Roman" w:cs="Times New Roman"/>
          <w:iCs/>
        </w:rPr>
        <w:t>a</w:t>
      </w:r>
      <w:r w:rsidR="009E3652" w:rsidRPr="00E03EB2">
        <w:rPr>
          <w:rFonts w:ascii="Times New Roman" w:hAnsi="Times New Roman" w:cs="Times New Roman"/>
          <w:iCs/>
        </w:rPr>
        <w:t xml:space="preserve"> Wykonawcy w dniu podpisania Umowy wz</w:t>
      </w:r>
      <w:r w:rsidR="008C2938">
        <w:rPr>
          <w:rFonts w:ascii="Times New Roman" w:hAnsi="Times New Roman" w:cs="Times New Roman"/>
          <w:iCs/>
        </w:rPr>
        <w:t>oru</w:t>
      </w:r>
      <w:r w:rsidR="009E3652" w:rsidRPr="00E03EB2">
        <w:rPr>
          <w:rFonts w:ascii="Times New Roman" w:hAnsi="Times New Roman" w:cs="Times New Roman"/>
          <w:iCs/>
        </w:rPr>
        <w:t xml:space="preserve"> </w:t>
      </w:r>
      <w:r w:rsidR="009E3652" w:rsidRPr="00E03EB2">
        <w:rPr>
          <w:rFonts w:ascii="Times New Roman" w:hAnsi="Times New Roman" w:cs="Times New Roman"/>
        </w:rPr>
        <w:t>„</w:t>
      </w:r>
      <w:r w:rsidR="009E3652" w:rsidRPr="00E03EB2">
        <w:rPr>
          <w:rFonts w:ascii="Times New Roman" w:hAnsi="Times New Roman" w:cs="Times New Roman"/>
          <w:b/>
        </w:rPr>
        <w:t>Wniosku o wydanie</w:t>
      </w:r>
      <w:r w:rsidR="009E3652" w:rsidRPr="00E03EB2">
        <w:rPr>
          <w:rFonts w:ascii="Times New Roman" w:hAnsi="Times New Roman" w:cs="Times New Roman"/>
        </w:rPr>
        <w:t xml:space="preserve"> </w:t>
      </w:r>
      <w:r w:rsidR="009E3652" w:rsidRPr="00E03EB2">
        <w:rPr>
          <w:rFonts w:ascii="Times New Roman" w:hAnsi="Times New Roman" w:cs="Times New Roman"/>
          <w:b/>
        </w:rPr>
        <w:t>przepustek okresowych osobowych</w:t>
      </w:r>
      <w:r w:rsidR="009E3652" w:rsidRPr="00E03EB2">
        <w:rPr>
          <w:rFonts w:ascii="Times New Roman" w:hAnsi="Times New Roman" w:cs="Times New Roman"/>
        </w:rPr>
        <w:t xml:space="preserve"> i </w:t>
      </w:r>
      <w:r w:rsidR="009E3652" w:rsidRPr="00E03EB2">
        <w:rPr>
          <w:rFonts w:ascii="Times New Roman" w:hAnsi="Times New Roman" w:cs="Times New Roman"/>
          <w:b/>
        </w:rPr>
        <w:t>samochodowych</w:t>
      </w:r>
      <w:r w:rsidR="009E3652" w:rsidRPr="00E03EB2">
        <w:rPr>
          <w:rFonts w:ascii="Times New Roman" w:hAnsi="Times New Roman" w:cs="Times New Roman"/>
        </w:rPr>
        <w:t xml:space="preserve"> dla pracowników ……….”.</w:t>
      </w:r>
    </w:p>
    <w:p w14:paraId="3E2B2A7D" w14:textId="77777777" w:rsidR="009E3652" w:rsidRPr="00E03EB2" w:rsidRDefault="00D92B78" w:rsidP="002C7CCC">
      <w:pPr>
        <w:numPr>
          <w:ilvl w:val="0"/>
          <w:numId w:val="26"/>
        </w:numPr>
        <w:tabs>
          <w:tab w:val="clear" w:pos="0"/>
          <w:tab w:val="num" w:pos="567"/>
        </w:tabs>
        <w:suppressAutoHyphens/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  <w:iCs/>
        </w:rPr>
        <w:t>P</w:t>
      </w:r>
      <w:r w:rsidR="009E3652" w:rsidRPr="00E03EB2">
        <w:rPr>
          <w:rFonts w:ascii="Times New Roman" w:hAnsi="Times New Roman" w:cs="Times New Roman"/>
          <w:iCs/>
        </w:rPr>
        <w:t>rotokolarne</w:t>
      </w:r>
      <w:r w:rsidR="00AF10CC" w:rsidRPr="00E03EB2">
        <w:rPr>
          <w:rFonts w:ascii="Times New Roman" w:hAnsi="Times New Roman" w:cs="Times New Roman"/>
          <w:iCs/>
        </w:rPr>
        <w:t>go</w:t>
      </w:r>
      <w:r w:rsidR="009E3652" w:rsidRPr="00E03EB2">
        <w:rPr>
          <w:rFonts w:ascii="Times New Roman" w:hAnsi="Times New Roman" w:cs="Times New Roman"/>
          <w:iCs/>
        </w:rPr>
        <w:t xml:space="preserve"> przekazani</w:t>
      </w:r>
      <w:r w:rsidR="00AF10CC" w:rsidRPr="00E03EB2">
        <w:rPr>
          <w:rFonts w:ascii="Times New Roman" w:hAnsi="Times New Roman" w:cs="Times New Roman"/>
          <w:iCs/>
        </w:rPr>
        <w:t>a</w:t>
      </w:r>
      <w:r w:rsidR="009E3652" w:rsidRPr="00E03EB2">
        <w:rPr>
          <w:rFonts w:ascii="Times New Roman" w:hAnsi="Times New Roman" w:cs="Times New Roman"/>
          <w:iCs/>
        </w:rPr>
        <w:t xml:space="preserve"> terenu robót w terminie </w:t>
      </w:r>
      <w:r w:rsidR="003B1570">
        <w:rPr>
          <w:rFonts w:ascii="Times New Roman" w:hAnsi="Times New Roman" w:cs="Times New Roman"/>
          <w:b/>
          <w:iCs/>
        </w:rPr>
        <w:t>……….</w:t>
      </w:r>
    </w:p>
    <w:p w14:paraId="1909D142" w14:textId="77777777" w:rsidR="00F06D52" w:rsidRPr="00E03EB2" w:rsidRDefault="00F82AC4" w:rsidP="002C7CCC">
      <w:pPr>
        <w:numPr>
          <w:ilvl w:val="0"/>
          <w:numId w:val="26"/>
        </w:numPr>
        <w:tabs>
          <w:tab w:val="clear" w:pos="0"/>
          <w:tab w:val="num" w:pos="567"/>
        </w:tabs>
        <w:autoSpaceDE w:val="0"/>
        <w:autoSpaceDN w:val="0"/>
        <w:adjustRightInd w:val="0"/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Z</w:t>
      </w:r>
      <w:r w:rsidR="00F06D52" w:rsidRPr="00E03EB2">
        <w:rPr>
          <w:rFonts w:ascii="Times New Roman" w:eastAsia="Calibri" w:hAnsi="Times New Roman" w:cs="Times New Roman"/>
        </w:rPr>
        <w:t>głaszan</w:t>
      </w:r>
      <w:r w:rsidR="00AF10CC" w:rsidRPr="00E03EB2">
        <w:rPr>
          <w:rFonts w:ascii="Times New Roman" w:eastAsia="Calibri" w:hAnsi="Times New Roman" w:cs="Times New Roman"/>
        </w:rPr>
        <w:t>ia</w:t>
      </w:r>
      <w:r w:rsidR="00A355BF" w:rsidRPr="00E03EB2">
        <w:rPr>
          <w:rFonts w:ascii="Times New Roman" w:eastAsia="Calibri" w:hAnsi="Times New Roman" w:cs="Times New Roman"/>
        </w:rPr>
        <w:t xml:space="preserve"> Wykonawcy wszelkich uwag </w:t>
      </w:r>
      <w:r w:rsidR="00F06D52" w:rsidRPr="00E03EB2">
        <w:rPr>
          <w:rFonts w:ascii="Times New Roman" w:eastAsia="Calibri" w:hAnsi="Times New Roman" w:cs="Times New Roman"/>
        </w:rPr>
        <w:t>o braku kompetencji o</w:t>
      </w:r>
      <w:r w:rsidR="00100422" w:rsidRPr="00E03EB2">
        <w:rPr>
          <w:rFonts w:ascii="Times New Roman" w:eastAsia="Calibri" w:hAnsi="Times New Roman" w:cs="Times New Roman"/>
        </w:rPr>
        <w:t>raz naruszeniach bezpieczeństwa</w:t>
      </w:r>
      <w:r w:rsidR="004B7018" w:rsidRPr="00E03EB2">
        <w:rPr>
          <w:rFonts w:ascii="Times New Roman" w:eastAsia="Calibri" w:hAnsi="Times New Roman" w:cs="Times New Roman"/>
        </w:rPr>
        <w:t xml:space="preserve"> </w:t>
      </w:r>
      <w:r w:rsidR="00F06D52" w:rsidRPr="00E03EB2">
        <w:rPr>
          <w:rFonts w:ascii="Times New Roman" w:eastAsia="Calibri" w:hAnsi="Times New Roman" w:cs="Times New Roman"/>
        </w:rPr>
        <w:t>i higieny pracy prz</w:t>
      </w:r>
      <w:r w:rsidRPr="00E03EB2">
        <w:rPr>
          <w:rFonts w:ascii="Times New Roman" w:eastAsia="Calibri" w:hAnsi="Times New Roman" w:cs="Times New Roman"/>
        </w:rPr>
        <w:t xml:space="preserve">ez pracowników i </w:t>
      </w:r>
      <w:r w:rsidR="00AE17AA">
        <w:rPr>
          <w:rFonts w:ascii="Times New Roman" w:eastAsia="Calibri" w:hAnsi="Times New Roman" w:cs="Times New Roman"/>
        </w:rPr>
        <w:t>P</w:t>
      </w:r>
      <w:r w:rsidRPr="00E03EB2">
        <w:rPr>
          <w:rFonts w:ascii="Times New Roman" w:eastAsia="Calibri" w:hAnsi="Times New Roman" w:cs="Times New Roman"/>
        </w:rPr>
        <w:t>odwykonawców,</w:t>
      </w:r>
      <w:r w:rsidR="00A355BF" w:rsidRPr="00E03EB2">
        <w:rPr>
          <w:rFonts w:ascii="Times New Roman" w:eastAsia="Calibri" w:hAnsi="Times New Roman" w:cs="Times New Roman"/>
        </w:rPr>
        <w:t xml:space="preserve"> </w:t>
      </w:r>
      <w:r w:rsidR="00F06D52" w:rsidRPr="00E03EB2">
        <w:rPr>
          <w:rFonts w:ascii="Times New Roman" w:eastAsia="Calibri" w:hAnsi="Times New Roman" w:cs="Times New Roman"/>
        </w:rPr>
        <w:t>a w skrajnych przypadkach może zażądać usunięcia pracownika z terenu robót.</w:t>
      </w:r>
    </w:p>
    <w:p w14:paraId="28AD8E45" w14:textId="77777777" w:rsidR="009E3652" w:rsidRPr="00E03EB2" w:rsidRDefault="00423BB9" w:rsidP="002C7CCC">
      <w:pPr>
        <w:pStyle w:val="Default"/>
        <w:numPr>
          <w:ilvl w:val="0"/>
          <w:numId w:val="26"/>
        </w:numPr>
        <w:tabs>
          <w:tab w:val="clear" w:pos="0"/>
          <w:tab w:val="num" w:pos="567"/>
        </w:tabs>
        <w:suppressAutoHyphens/>
        <w:autoSpaceDN/>
        <w:adjustRightInd/>
        <w:spacing w:line="360" w:lineRule="auto"/>
        <w:ind w:left="567" w:hanging="283"/>
        <w:jc w:val="both"/>
        <w:rPr>
          <w:color w:val="auto"/>
          <w:sz w:val="22"/>
          <w:szCs w:val="22"/>
        </w:rPr>
      </w:pPr>
      <w:r w:rsidRPr="00E03EB2">
        <w:rPr>
          <w:color w:val="auto"/>
          <w:sz w:val="22"/>
          <w:szCs w:val="22"/>
        </w:rPr>
        <w:t>O</w:t>
      </w:r>
      <w:r w:rsidR="009B72B0" w:rsidRPr="00E03EB2">
        <w:rPr>
          <w:color w:val="auto"/>
          <w:sz w:val="22"/>
          <w:szCs w:val="22"/>
        </w:rPr>
        <w:t>dbio</w:t>
      </w:r>
      <w:r w:rsidR="00A31AD8" w:rsidRPr="00E03EB2">
        <w:rPr>
          <w:color w:val="auto"/>
          <w:sz w:val="22"/>
          <w:szCs w:val="22"/>
        </w:rPr>
        <w:t>r</w:t>
      </w:r>
      <w:r w:rsidR="009B72B0" w:rsidRPr="00E03EB2">
        <w:rPr>
          <w:color w:val="auto"/>
          <w:sz w:val="22"/>
          <w:szCs w:val="22"/>
        </w:rPr>
        <w:t>u</w:t>
      </w:r>
      <w:r w:rsidR="00A31AD8" w:rsidRPr="00E03EB2">
        <w:rPr>
          <w:color w:val="auto"/>
          <w:sz w:val="22"/>
          <w:szCs w:val="22"/>
        </w:rPr>
        <w:t xml:space="preserve"> </w:t>
      </w:r>
      <w:r w:rsidR="009E3652" w:rsidRPr="00E03EB2">
        <w:rPr>
          <w:color w:val="auto"/>
          <w:sz w:val="22"/>
          <w:szCs w:val="22"/>
        </w:rPr>
        <w:t xml:space="preserve">przedmiotu </w:t>
      </w:r>
      <w:r w:rsidR="00BF1127" w:rsidRPr="00E03EB2">
        <w:rPr>
          <w:color w:val="auto"/>
          <w:sz w:val="22"/>
          <w:szCs w:val="22"/>
        </w:rPr>
        <w:t>U</w:t>
      </w:r>
      <w:r w:rsidR="00D92B78" w:rsidRPr="00E03EB2">
        <w:rPr>
          <w:color w:val="auto"/>
          <w:sz w:val="22"/>
          <w:szCs w:val="22"/>
        </w:rPr>
        <w:t>mowy.</w:t>
      </w:r>
    </w:p>
    <w:p w14:paraId="2537B6DF" w14:textId="77777777" w:rsidR="009E3652" w:rsidRPr="00E03EB2" w:rsidRDefault="00423BB9" w:rsidP="002C7CCC">
      <w:pPr>
        <w:pStyle w:val="Default"/>
        <w:numPr>
          <w:ilvl w:val="0"/>
          <w:numId w:val="26"/>
        </w:numPr>
        <w:tabs>
          <w:tab w:val="clear" w:pos="0"/>
          <w:tab w:val="num" w:pos="567"/>
        </w:tabs>
        <w:suppressAutoHyphens/>
        <w:autoSpaceDN/>
        <w:adjustRightInd/>
        <w:spacing w:line="360" w:lineRule="auto"/>
        <w:ind w:left="567" w:hanging="283"/>
        <w:jc w:val="both"/>
        <w:rPr>
          <w:color w:val="auto"/>
          <w:sz w:val="22"/>
          <w:szCs w:val="22"/>
        </w:rPr>
      </w:pPr>
      <w:r w:rsidRPr="00E03EB2">
        <w:rPr>
          <w:color w:val="auto"/>
          <w:sz w:val="22"/>
          <w:szCs w:val="22"/>
        </w:rPr>
        <w:t>Z</w:t>
      </w:r>
      <w:r w:rsidR="009E3652" w:rsidRPr="00E03EB2">
        <w:rPr>
          <w:color w:val="auto"/>
          <w:sz w:val="22"/>
          <w:szCs w:val="22"/>
        </w:rPr>
        <w:t>apłat</w:t>
      </w:r>
      <w:r w:rsidR="009B72B0" w:rsidRPr="00E03EB2">
        <w:rPr>
          <w:color w:val="auto"/>
          <w:sz w:val="22"/>
          <w:szCs w:val="22"/>
        </w:rPr>
        <w:t>y</w:t>
      </w:r>
      <w:r w:rsidR="009E3652" w:rsidRPr="00E03EB2">
        <w:rPr>
          <w:color w:val="auto"/>
          <w:sz w:val="22"/>
          <w:szCs w:val="22"/>
        </w:rPr>
        <w:t xml:space="preserve"> wynagrodzenia należnego Wykonawcy.</w:t>
      </w:r>
    </w:p>
    <w:p w14:paraId="656F5FA0" w14:textId="77777777" w:rsidR="00DC3208" w:rsidRPr="00E03EB2" w:rsidRDefault="00DC3208" w:rsidP="002C7CCC">
      <w:pPr>
        <w:numPr>
          <w:ilvl w:val="0"/>
          <w:numId w:val="25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  <w:b/>
          <w:iCs/>
        </w:rPr>
        <w:t>Wykonawca</w:t>
      </w:r>
      <w:r w:rsidR="009E3652" w:rsidRPr="00E03EB2">
        <w:rPr>
          <w:rFonts w:ascii="Times New Roman" w:hAnsi="Times New Roman" w:cs="Times New Roman"/>
          <w:b/>
          <w:iCs/>
        </w:rPr>
        <w:t xml:space="preserve"> </w:t>
      </w:r>
      <w:r w:rsidRPr="00E03EB2">
        <w:rPr>
          <w:rFonts w:ascii="Times New Roman" w:hAnsi="Times New Roman" w:cs="Times New Roman"/>
          <w:b/>
          <w:iCs/>
        </w:rPr>
        <w:t>zobowiązuje się do</w:t>
      </w:r>
      <w:r w:rsidRPr="00E03EB2">
        <w:rPr>
          <w:rFonts w:ascii="Times New Roman" w:hAnsi="Times New Roman" w:cs="Times New Roman"/>
          <w:iCs/>
        </w:rPr>
        <w:t>:</w:t>
      </w:r>
    </w:p>
    <w:p w14:paraId="7CB47C6D" w14:textId="77777777" w:rsidR="009E3652" w:rsidRPr="00E03EB2" w:rsidRDefault="00D92B78" w:rsidP="002C7CCC">
      <w:pPr>
        <w:numPr>
          <w:ilvl w:val="0"/>
          <w:numId w:val="27"/>
        </w:numPr>
        <w:tabs>
          <w:tab w:val="clear" w:pos="0"/>
          <w:tab w:val="num" w:pos="567"/>
        </w:tabs>
        <w:suppressAutoHyphens/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  <w:iCs/>
        </w:rPr>
        <w:t>P</w:t>
      </w:r>
      <w:r w:rsidR="009E3652" w:rsidRPr="00E03EB2">
        <w:rPr>
          <w:rFonts w:ascii="Times New Roman" w:hAnsi="Times New Roman" w:cs="Times New Roman"/>
          <w:iCs/>
        </w:rPr>
        <w:t>rzejęci</w:t>
      </w:r>
      <w:r w:rsidR="00DC3208" w:rsidRPr="00E03EB2">
        <w:rPr>
          <w:rFonts w:ascii="Times New Roman" w:hAnsi="Times New Roman" w:cs="Times New Roman"/>
          <w:iCs/>
        </w:rPr>
        <w:t>a</w:t>
      </w:r>
      <w:r w:rsidR="004E1C9D" w:rsidRPr="00E03EB2">
        <w:rPr>
          <w:rFonts w:ascii="Times New Roman" w:hAnsi="Times New Roman" w:cs="Times New Roman"/>
          <w:iCs/>
        </w:rPr>
        <w:t xml:space="preserve"> terenu</w:t>
      </w:r>
      <w:r w:rsidR="00C81F66" w:rsidRPr="00E03EB2">
        <w:rPr>
          <w:rFonts w:ascii="Times New Roman" w:hAnsi="Times New Roman" w:cs="Times New Roman"/>
          <w:iCs/>
        </w:rPr>
        <w:t xml:space="preserve"> robót</w:t>
      </w:r>
      <w:r w:rsidR="004E1C9D" w:rsidRPr="00E03EB2">
        <w:rPr>
          <w:rFonts w:ascii="Times New Roman" w:hAnsi="Times New Roman" w:cs="Times New Roman"/>
          <w:iCs/>
        </w:rPr>
        <w:t xml:space="preserve"> </w:t>
      </w:r>
      <w:r w:rsidR="009E3652" w:rsidRPr="00E03EB2">
        <w:rPr>
          <w:rFonts w:ascii="Times New Roman" w:hAnsi="Times New Roman" w:cs="Times New Roman"/>
          <w:iCs/>
        </w:rPr>
        <w:t xml:space="preserve">od Zamawiającego w terminie do </w:t>
      </w:r>
      <w:r w:rsidR="003B1570">
        <w:rPr>
          <w:rFonts w:ascii="Times New Roman" w:hAnsi="Times New Roman" w:cs="Times New Roman"/>
          <w:b/>
          <w:iCs/>
        </w:rPr>
        <w:t>………</w:t>
      </w:r>
    </w:p>
    <w:p w14:paraId="331652BE" w14:textId="77777777" w:rsidR="009E3652" w:rsidRPr="00282C39" w:rsidRDefault="00A355BF" w:rsidP="002C7CCC">
      <w:pPr>
        <w:numPr>
          <w:ilvl w:val="0"/>
          <w:numId w:val="27"/>
        </w:numPr>
        <w:tabs>
          <w:tab w:val="clear" w:pos="0"/>
          <w:tab w:val="left" w:pos="567"/>
        </w:tabs>
        <w:suppressAutoHyphens/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Dokonani</w:t>
      </w:r>
      <w:r w:rsidR="00DC3208" w:rsidRPr="00E03EB2">
        <w:rPr>
          <w:rFonts w:ascii="Times New Roman" w:hAnsi="Times New Roman" w:cs="Times New Roman"/>
        </w:rPr>
        <w:t>a</w:t>
      </w:r>
      <w:r w:rsidRPr="00E03EB2">
        <w:rPr>
          <w:rFonts w:ascii="Times New Roman" w:hAnsi="Times New Roman" w:cs="Times New Roman"/>
        </w:rPr>
        <w:t xml:space="preserve"> wymaganych przez właściwe przepisy czynno</w:t>
      </w:r>
      <w:r w:rsidR="00100422" w:rsidRPr="00E03EB2">
        <w:rPr>
          <w:rFonts w:ascii="Times New Roman" w:hAnsi="Times New Roman" w:cs="Times New Roman"/>
        </w:rPr>
        <w:t>ści związanych z przygotowaniem</w:t>
      </w:r>
      <w:r w:rsidR="00100422" w:rsidRPr="00E03EB2">
        <w:rPr>
          <w:rFonts w:ascii="Times New Roman" w:hAnsi="Times New Roman" w:cs="Times New Roman"/>
        </w:rPr>
        <w:br/>
      </w:r>
      <w:r w:rsidRPr="00E03EB2">
        <w:rPr>
          <w:rFonts w:ascii="Times New Roman" w:hAnsi="Times New Roman" w:cs="Times New Roman"/>
        </w:rPr>
        <w:t xml:space="preserve">i nadzorowaniem </w:t>
      </w:r>
      <w:r w:rsidR="004E1C9D" w:rsidRPr="00E03EB2">
        <w:rPr>
          <w:rFonts w:ascii="Times New Roman" w:hAnsi="Times New Roman" w:cs="Times New Roman"/>
        </w:rPr>
        <w:t>wykonywanej usługi</w:t>
      </w:r>
      <w:r w:rsidRPr="00E03EB2">
        <w:rPr>
          <w:rFonts w:ascii="Times New Roman" w:hAnsi="Times New Roman" w:cs="Times New Roman"/>
        </w:rPr>
        <w:t xml:space="preserve"> w terminach i na zasadach określonych w Umowie, przepisach Kodeksu cywilnego i </w:t>
      </w:r>
      <w:r w:rsidR="006357CC" w:rsidRPr="00E03EB2">
        <w:rPr>
          <w:rFonts w:ascii="Times New Roman" w:hAnsi="Times New Roman" w:cs="Times New Roman"/>
        </w:rPr>
        <w:t>U</w:t>
      </w:r>
      <w:r w:rsidRPr="00E03EB2">
        <w:rPr>
          <w:rFonts w:ascii="Times New Roman" w:hAnsi="Times New Roman" w:cs="Times New Roman"/>
        </w:rPr>
        <w:t>stawy Prawo budowlane</w:t>
      </w:r>
      <w:r w:rsidR="009B1905" w:rsidRPr="00E03EB2">
        <w:rPr>
          <w:rFonts w:ascii="Times New Roman" w:hAnsi="Times New Roman" w:cs="Times New Roman"/>
          <w:iCs/>
        </w:rPr>
        <w:t>.</w:t>
      </w:r>
    </w:p>
    <w:p w14:paraId="7A710149" w14:textId="77777777" w:rsidR="00282C39" w:rsidRPr="00282C39" w:rsidRDefault="00282C39" w:rsidP="002C7CCC">
      <w:pPr>
        <w:numPr>
          <w:ilvl w:val="0"/>
          <w:numId w:val="27"/>
        </w:numPr>
        <w:tabs>
          <w:tab w:val="clear" w:pos="0"/>
          <w:tab w:val="left" w:pos="567"/>
        </w:tabs>
        <w:suppressAutoHyphens/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282C39">
        <w:rPr>
          <w:rFonts w:ascii="Times New Roman" w:hAnsi="Times New Roman" w:cs="Times New Roman"/>
          <w:iCs/>
        </w:rPr>
        <w:t xml:space="preserve">Wykonawca i Podwykonawca oraz wszyscy pracownicy realizujący ze strony Wykonawcy przedmiot niniejszej Umowy przed przystąpieniem do jej realizacji są zobowiązani do </w:t>
      </w:r>
      <w:r w:rsidRPr="00282C39">
        <w:rPr>
          <w:rFonts w:ascii="Times New Roman" w:hAnsi="Times New Roman" w:cs="Times New Roman"/>
          <w:b/>
          <w:iCs/>
        </w:rPr>
        <w:t>odbycia szkolenia uzupełniającego w zakresie poruszania się po lotnisku</w:t>
      </w:r>
      <w:r w:rsidRPr="00282C39">
        <w:rPr>
          <w:rFonts w:ascii="Times New Roman" w:hAnsi="Times New Roman" w:cs="Times New Roman"/>
          <w:iCs/>
        </w:rPr>
        <w:t xml:space="preserve"> oraz </w:t>
      </w:r>
      <w:r w:rsidRPr="00282C39">
        <w:rPr>
          <w:rFonts w:ascii="Times New Roman" w:hAnsi="Times New Roman" w:cs="Times New Roman"/>
          <w:b/>
          <w:iCs/>
        </w:rPr>
        <w:t>FOD</w:t>
      </w:r>
      <w:r w:rsidRPr="00282C39">
        <w:rPr>
          <w:rFonts w:ascii="Times New Roman" w:hAnsi="Times New Roman" w:cs="Times New Roman"/>
          <w:iCs/>
        </w:rPr>
        <w:t>.</w:t>
      </w:r>
    </w:p>
    <w:p w14:paraId="5C4B4B8C" w14:textId="77777777" w:rsidR="00F06D52" w:rsidRPr="00E03EB2" w:rsidRDefault="00423BB9" w:rsidP="002C7CCC">
      <w:pPr>
        <w:numPr>
          <w:ilvl w:val="0"/>
          <w:numId w:val="27"/>
        </w:numPr>
        <w:tabs>
          <w:tab w:val="clear" w:pos="0"/>
          <w:tab w:val="num" w:pos="567"/>
        </w:tabs>
        <w:suppressAutoHyphens/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Z</w:t>
      </w:r>
      <w:r w:rsidR="009E3652" w:rsidRPr="00E03EB2">
        <w:rPr>
          <w:rFonts w:ascii="Times New Roman" w:hAnsi="Times New Roman" w:cs="Times New Roman"/>
        </w:rPr>
        <w:t>apewnieni</w:t>
      </w:r>
      <w:r w:rsidR="00DC3208" w:rsidRPr="00E03EB2">
        <w:rPr>
          <w:rFonts w:ascii="Times New Roman" w:hAnsi="Times New Roman" w:cs="Times New Roman"/>
        </w:rPr>
        <w:t>a</w:t>
      </w:r>
      <w:r w:rsidR="009E3652" w:rsidRPr="00E03EB2">
        <w:rPr>
          <w:rFonts w:ascii="Times New Roman" w:hAnsi="Times New Roman" w:cs="Times New Roman"/>
        </w:rPr>
        <w:t xml:space="preserve"> ochrony przeciwpożarowej i bezpieczeństwa pożarowego oraz właściwych warunków bhp na przekazanym terenie</w:t>
      </w:r>
      <w:r w:rsidRPr="00E03EB2">
        <w:rPr>
          <w:rFonts w:ascii="Times New Roman" w:hAnsi="Times New Roman" w:cs="Times New Roman"/>
        </w:rPr>
        <w:t xml:space="preserve"> robót</w:t>
      </w:r>
      <w:r w:rsidR="009E3652" w:rsidRPr="00E03EB2">
        <w:rPr>
          <w:rFonts w:ascii="Times New Roman" w:hAnsi="Times New Roman" w:cs="Times New Roman"/>
        </w:rPr>
        <w:t xml:space="preserve"> zgodnie z obo</w:t>
      </w:r>
      <w:r w:rsidRPr="00E03EB2">
        <w:rPr>
          <w:rFonts w:ascii="Times New Roman" w:hAnsi="Times New Roman" w:cs="Times New Roman"/>
        </w:rPr>
        <w:t>wiązującymi przepisami prawnymi.</w:t>
      </w:r>
    </w:p>
    <w:p w14:paraId="4F9E27C7" w14:textId="77777777" w:rsidR="00AF10CC" w:rsidRPr="00E03EB2" w:rsidRDefault="006F21F2" w:rsidP="002C7CCC">
      <w:pPr>
        <w:numPr>
          <w:ilvl w:val="0"/>
          <w:numId w:val="27"/>
        </w:numPr>
        <w:tabs>
          <w:tab w:val="clear" w:pos="0"/>
          <w:tab w:val="num" w:pos="567"/>
        </w:tabs>
        <w:suppressAutoHyphens/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6F21F2">
        <w:rPr>
          <w:rFonts w:ascii="Times New Roman" w:eastAsia="Calibri" w:hAnsi="Times New Roman" w:cs="Times New Roman"/>
          <w:lang w:eastAsia="pl-PL"/>
        </w:rPr>
        <w:t>Ponoszenia pełnej odpowiedzialności majątkowej za wszelkie szkody na przekazanym terenie</w:t>
      </w:r>
      <w:r w:rsidR="00A40056">
        <w:rPr>
          <w:rFonts w:ascii="Times New Roman" w:eastAsia="Calibri" w:hAnsi="Times New Roman" w:cs="Times New Roman"/>
          <w:lang w:eastAsia="pl-PL"/>
        </w:rPr>
        <w:br/>
      </w:r>
      <w:r w:rsidRPr="006F21F2">
        <w:rPr>
          <w:rFonts w:ascii="Times New Roman" w:eastAsia="Calibri" w:hAnsi="Times New Roman" w:cs="Times New Roman"/>
          <w:lang w:eastAsia="pl-PL"/>
        </w:rPr>
        <w:t xml:space="preserve">i jego otoczeniu, </w:t>
      </w:r>
      <w:r w:rsidRPr="006F21F2">
        <w:rPr>
          <w:rFonts w:ascii="Times New Roman" w:eastAsia="Calibri" w:hAnsi="Times New Roman" w:cs="Times New Roman"/>
          <w:u w:val="single"/>
          <w:lang w:eastAsia="pl-PL"/>
        </w:rPr>
        <w:t>powstałe z winy Wykonawcy</w:t>
      </w:r>
      <w:r w:rsidR="00B0129F">
        <w:rPr>
          <w:rFonts w:ascii="Times New Roman" w:eastAsia="Calibri" w:hAnsi="Times New Roman" w:cs="Times New Roman"/>
          <w:lang w:eastAsia="pl-PL"/>
        </w:rPr>
        <w:t>, jego pracowników i P</w:t>
      </w:r>
      <w:r w:rsidRPr="006F21F2">
        <w:rPr>
          <w:rFonts w:ascii="Times New Roman" w:eastAsia="Calibri" w:hAnsi="Times New Roman" w:cs="Times New Roman"/>
          <w:lang w:eastAsia="pl-PL"/>
        </w:rPr>
        <w:t>odwykonawców.</w:t>
      </w:r>
      <w:r>
        <w:rPr>
          <w:rFonts w:ascii="Times New Roman" w:eastAsia="Calibri" w:hAnsi="Times New Roman" w:cs="Times New Roman"/>
          <w:lang w:eastAsia="pl-PL"/>
        </w:rPr>
        <w:t xml:space="preserve"> </w:t>
      </w:r>
      <w:r w:rsidR="00A40056">
        <w:rPr>
          <w:rFonts w:ascii="Times New Roman" w:eastAsia="Calibri" w:hAnsi="Times New Roman" w:cs="Times New Roman"/>
          <w:lang w:eastAsia="pl-PL"/>
        </w:rPr>
        <w:br/>
      </w:r>
      <w:r w:rsidRPr="006F21F2">
        <w:rPr>
          <w:rFonts w:ascii="Times New Roman" w:eastAsia="Calibri" w:hAnsi="Times New Roman" w:cs="Times New Roman"/>
          <w:lang w:eastAsia="pl-PL"/>
        </w:rPr>
        <w:t xml:space="preserve">Za otoczenie rozumie się wszystkie tereny użytkowane przez Wykonawcę i niezbędne </w:t>
      </w:r>
      <w:r w:rsidR="002009D8">
        <w:rPr>
          <w:rFonts w:ascii="Times New Roman" w:eastAsia="Calibri" w:hAnsi="Times New Roman" w:cs="Times New Roman"/>
          <w:lang w:eastAsia="pl-PL"/>
        </w:rPr>
        <w:br/>
      </w:r>
      <w:r w:rsidRPr="006F21F2">
        <w:rPr>
          <w:rFonts w:ascii="Times New Roman" w:eastAsia="Calibri" w:hAnsi="Times New Roman" w:cs="Times New Roman"/>
          <w:lang w:eastAsia="pl-PL"/>
        </w:rPr>
        <w:t>do realizacji przedmiotu Umowy</w:t>
      </w:r>
      <w:r w:rsidR="00AF10CC" w:rsidRPr="00E03EB2">
        <w:rPr>
          <w:rFonts w:ascii="Times New Roman" w:eastAsia="Calibri" w:hAnsi="Times New Roman" w:cs="Times New Roman"/>
        </w:rPr>
        <w:t>.</w:t>
      </w:r>
    </w:p>
    <w:p w14:paraId="0168E90B" w14:textId="77777777" w:rsidR="00EF2913" w:rsidRPr="00E03EB2" w:rsidRDefault="004E1C9D" w:rsidP="002C7CCC">
      <w:pPr>
        <w:numPr>
          <w:ilvl w:val="0"/>
          <w:numId w:val="27"/>
        </w:numPr>
        <w:tabs>
          <w:tab w:val="clear" w:pos="0"/>
          <w:tab w:val="num" w:pos="567"/>
        </w:tabs>
        <w:autoSpaceDE w:val="0"/>
        <w:autoSpaceDN w:val="0"/>
        <w:adjustRightInd w:val="0"/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Utrzymywania terenu</w:t>
      </w:r>
      <w:r w:rsidR="00C81F66" w:rsidRPr="00E03EB2">
        <w:rPr>
          <w:rFonts w:ascii="Times New Roman" w:eastAsia="Calibri" w:hAnsi="Times New Roman" w:cs="Times New Roman"/>
        </w:rPr>
        <w:t xml:space="preserve"> robót</w:t>
      </w:r>
      <w:r w:rsidRPr="00E03EB2">
        <w:rPr>
          <w:rFonts w:ascii="Times New Roman" w:eastAsia="Calibri" w:hAnsi="Times New Roman" w:cs="Times New Roman"/>
        </w:rPr>
        <w:t xml:space="preserve"> </w:t>
      </w:r>
      <w:r w:rsidR="00EF2913" w:rsidRPr="00E03EB2">
        <w:rPr>
          <w:rFonts w:ascii="Times New Roman" w:eastAsia="Calibri" w:hAnsi="Times New Roman" w:cs="Times New Roman"/>
        </w:rPr>
        <w:t>w stanie wolnym od przeszkó</w:t>
      </w:r>
      <w:r w:rsidRPr="00E03EB2">
        <w:rPr>
          <w:rFonts w:ascii="Times New Roman" w:eastAsia="Calibri" w:hAnsi="Times New Roman" w:cs="Times New Roman"/>
        </w:rPr>
        <w:t xml:space="preserve">d komunikacyjnych oraz usuwania </w:t>
      </w:r>
      <w:r w:rsidR="00125060">
        <w:rPr>
          <w:rFonts w:ascii="Times New Roman" w:eastAsia="Calibri" w:hAnsi="Times New Roman" w:cs="Times New Roman"/>
        </w:rPr>
        <w:br/>
      </w:r>
      <w:r w:rsidR="00EF2913" w:rsidRPr="00E03EB2">
        <w:rPr>
          <w:rFonts w:ascii="Times New Roman" w:eastAsia="Calibri" w:hAnsi="Times New Roman" w:cs="Times New Roman"/>
        </w:rPr>
        <w:t>i składowania w wyznaczonych miejscach zbędnych</w:t>
      </w:r>
      <w:r w:rsidR="003B1570">
        <w:rPr>
          <w:rFonts w:ascii="Times New Roman" w:eastAsia="Calibri" w:hAnsi="Times New Roman" w:cs="Times New Roman"/>
        </w:rPr>
        <w:t xml:space="preserve"> materiałów</w:t>
      </w:r>
      <w:r w:rsidR="00EF2913" w:rsidRPr="00E03EB2">
        <w:rPr>
          <w:rFonts w:ascii="Times New Roman" w:eastAsia="Calibri" w:hAnsi="Times New Roman" w:cs="Times New Roman"/>
        </w:rPr>
        <w:t>, odpadów i śmieci.</w:t>
      </w:r>
    </w:p>
    <w:p w14:paraId="30C1061E" w14:textId="77777777" w:rsidR="00BB3DF2" w:rsidRPr="00BB3DF2" w:rsidRDefault="00EF2913" w:rsidP="002C7CCC">
      <w:pPr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360" w:lineRule="auto"/>
        <w:ind w:left="567" w:hanging="283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Przywrócenia terenu</w:t>
      </w:r>
      <w:r w:rsidR="00C81F66" w:rsidRPr="00E03EB2">
        <w:rPr>
          <w:rFonts w:ascii="Times New Roman" w:eastAsia="Calibri" w:hAnsi="Times New Roman" w:cs="Times New Roman"/>
        </w:rPr>
        <w:t xml:space="preserve"> robót</w:t>
      </w:r>
      <w:r w:rsidR="004E1C9D" w:rsidRPr="00E03EB2">
        <w:rPr>
          <w:rFonts w:ascii="Times New Roman" w:eastAsia="Calibri" w:hAnsi="Times New Roman" w:cs="Times New Roman"/>
        </w:rPr>
        <w:t>,</w:t>
      </w:r>
      <w:r w:rsidRPr="00E03EB2">
        <w:rPr>
          <w:rFonts w:ascii="Times New Roman" w:eastAsia="Calibri" w:hAnsi="Times New Roman" w:cs="Times New Roman"/>
        </w:rPr>
        <w:t xml:space="preserve"> do należytego porządku i przekazania go Zamawiającemu</w:t>
      </w:r>
      <w:r w:rsidR="00100422" w:rsidRPr="00E03EB2">
        <w:rPr>
          <w:rFonts w:ascii="Times New Roman" w:eastAsia="Calibri" w:hAnsi="Times New Roman" w:cs="Times New Roman"/>
        </w:rPr>
        <w:t xml:space="preserve"> </w:t>
      </w:r>
      <w:r w:rsidRPr="00E03EB2">
        <w:rPr>
          <w:rFonts w:ascii="Times New Roman" w:eastAsia="Calibri" w:hAnsi="Times New Roman" w:cs="Times New Roman"/>
        </w:rPr>
        <w:t>w terminie ustalonym dla odbioru końcowego przedmiotu Umowy.</w:t>
      </w:r>
    </w:p>
    <w:p w14:paraId="35DC383D" w14:textId="11A2C657" w:rsidR="006F0FB8" w:rsidRDefault="00BB3DF2" w:rsidP="00010914">
      <w:pPr>
        <w:pStyle w:val="Akapitzlist"/>
        <w:numPr>
          <w:ilvl w:val="0"/>
          <w:numId w:val="27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BB3DF2">
        <w:rPr>
          <w:rFonts w:ascii="Times New Roman" w:hAnsi="Times New Roman" w:cs="Times New Roman"/>
        </w:rPr>
        <w:t>Wykonawca oświadcza, że do realizacji przedmiotu umowy skieruje osoby, które posiadają obywatelstwo polskie i nie są skazane prawomocnym wyrokiem za przestępstwo umyślne ścigane z oskarżenia publicznego lub za umyślne przestępstwo skarbowe.</w:t>
      </w:r>
    </w:p>
    <w:p w14:paraId="76E42889" w14:textId="77777777" w:rsidR="00E31A3C" w:rsidRDefault="00E31A3C" w:rsidP="002C7CCC">
      <w:pPr>
        <w:suppressAutoHyphens/>
        <w:autoSpaceDE w:val="0"/>
        <w:autoSpaceDN w:val="0"/>
        <w:adjustRightInd w:val="0"/>
        <w:spacing w:after="0" w:line="360" w:lineRule="auto"/>
        <w:ind w:left="567"/>
        <w:contextualSpacing/>
        <w:jc w:val="center"/>
        <w:rPr>
          <w:rFonts w:ascii="Times New Roman" w:eastAsia="Calibri" w:hAnsi="Times New Roman" w:cs="Times New Roman"/>
          <w:b/>
          <w:bCs/>
        </w:rPr>
      </w:pPr>
    </w:p>
    <w:p w14:paraId="146BA5E4" w14:textId="77777777" w:rsidR="00E31A3C" w:rsidRDefault="00E31A3C" w:rsidP="002C7CCC">
      <w:pPr>
        <w:suppressAutoHyphens/>
        <w:autoSpaceDE w:val="0"/>
        <w:autoSpaceDN w:val="0"/>
        <w:adjustRightInd w:val="0"/>
        <w:spacing w:after="0" w:line="360" w:lineRule="auto"/>
        <w:ind w:left="567"/>
        <w:contextualSpacing/>
        <w:jc w:val="center"/>
        <w:rPr>
          <w:rFonts w:ascii="Times New Roman" w:eastAsia="Calibri" w:hAnsi="Times New Roman" w:cs="Times New Roman"/>
          <w:b/>
          <w:bCs/>
        </w:rPr>
      </w:pPr>
    </w:p>
    <w:p w14:paraId="0FAD2F61" w14:textId="77777777" w:rsidR="00E31A3C" w:rsidRDefault="00E31A3C" w:rsidP="002C7CCC">
      <w:pPr>
        <w:suppressAutoHyphens/>
        <w:autoSpaceDE w:val="0"/>
        <w:autoSpaceDN w:val="0"/>
        <w:adjustRightInd w:val="0"/>
        <w:spacing w:after="0" w:line="360" w:lineRule="auto"/>
        <w:ind w:left="567"/>
        <w:contextualSpacing/>
        <w:jc w:val="center"/>
        <w:rPr>
          <w:rFonts w:ascii="Times New Roman" w:eastAsia="Calibri" w:hAnsi="Times New Roman" w:cs="Times New Roman"/>
          <w:b/>
          <w:bCs/>
        </w:rPr>
      </w:pPr>
    </w:p>
    <w:p w14:paraId="39126EA1" w14:textId="77777777" w:rsidR="00E31A3C" w:rsidRDefault="00E31A3C" w:rsidP="002C7CCC">
      <w:pPr>
        <w:suppressAutoHyphens/>
        <w:autoSpaceDE w:val="0"/>
        <w:autoSpaceDN w:val="0"/>
        <w:adjustRightInd w:val="0"/>
        <w:spacing w:after="0" w:line="360" w:lineRule="auto"/>
        <w:ind w:left="567"/>
        <w:contextualSpacing/>
        <w:jc w:val="center"/>
        <w:rPr>
          <w:rFonts w:ascii="Times New Roman" w:eastAsia="Calibri" w:hAnsi="Times New Roman" w:cs="Times New Roman"/>
          <w:b/>
          <w:bCs/>
        </w:rPr>
      </w:pPr>
    </w:p>
    <w:p w14:paraId="4290EB3A" w14:textId="01FF454E" w:rsidR="00C15624" w:rsidRPr="009557A6" w:rsidRDefault="00C15624" w:rsidP="002C7CCC">
      <w:pPr>
        <w:suppressAutoHyphens/>
        <w:autoSpaceDE w:val="0"/>
        <w:autoSpaceDN w:val="0"/>
        <w:adjustRightInd w:val="0"/>
        <w:spacing w:after="0" w:line="360" w:lineRule="auto"/>
        <w:ind w:left="567"/>
        <w:contextualSpacing/>
        <w:jc w:val="center"/>
        <w:rPr>
          <w:rFonts w:ascii="Times New Roman" w:hAnsi="Times New Roman" w:cs="Times New Roman"/>
        </w:rPr>
      </w:pPr>
      <w:r w:rsidRPr="009557A6">
        <w:rPr>
          <w:rFonts w:ascii="Times New Roman" w:eastAsia="Calibri" w:hAnsi="Times New Roman" w:cs="Times New Roman"/>
          <w:b/>
          <w:bCs/>
        </w:rPr>
        <w:lastRenderedPageBreak/>
        <w:t>§ 3</w:t>
      </w:r>
    </w:p>
    <w:p w14:paraId="4C9CECE8" w14:textId="77777777" w:rsidR="00C15624" w:rsidRPr="00E03EB2" w:rsidRDefault="00C15624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</w:rPr>
        <w:t>TERMIN WYKONANIA PRZEDMIOTU UMOWY</w:t>
      </w:r>
    </w:p>
    <w:p w14:paraId="3B395C25" w14:textId="77777777" w:rsidR="00CB0A98" w:rsidRPr="003137E4" w:rsidRDefault="00C15624" w:rsidP="002C7CCC">
      <w:pPr>
        <w:pStyle w:val="Akapitzlist"/>
        <w:numPr>
          <w:ilvl w:val="3"/>
          <w:numId w:val="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E03EB2">
        <w:rPr>
          <w:rFonts w:ascii="Times New Roman" w:hAnsi="Times New Roman" w:cs="Times New Roman"/>
        </w:rPr>
        <w:t xml:space="preserve">Wykonawca </w:t>
      </w:r>
      <w:r w:rsidR="00A26767" w:rsidRPr="00E03EB2">
        <w:rPr>
          <w:rFonts w:ascii="Times New Roman" w:hAnsi="Times New Roman" w:cs="Times New Roman"/>
        </w:rPr>
        <w:t>zobowiązuje się wykonać przedmiot niniejszej Umowy w terminie</w:t>
      </w:r>
      <w:r w:rsidR="006425C9" w:rsidRPr="00E03EB2">
        <w:rPr>
          <w:rFonts w:ascii="Times New Roman" w:hAnsi="Times New Roman" w:cs="Times New Roman"/>
        </w:rPr>
        <w:t>:</w:t>
      </w:r>
      <w:r w:rsidR="00081D66">
        <w:rPr>
          <w:rFonts w:ascii="Times New Roman" w:hAnsi="Times New Roman" w:cs="Times New Roman"/>
        </w:rPr>
        <w:t xml:space="preserve"> </w:t>
      </w:r>
      <w:r w:rsidR="00365AC7">
        <w:rPr>
          <w:rFonts w:ascii="Times New Roman" w:hAnsi="Times New Roman" w:cs="Times New Roman"/>
        </w:rPr>
        <w:br/>
      </w:r>
      <w:r w:rsidR="00CB0A98">
        <w:rPr>
          <w:rFonts w:ascii="Times New Roman" w:hAnsi="Times New Roman" w:cs="Times New Roman"/>
          <w:b/>
        </w:rPr>
        <w:t>r</w:t>
      </w:r>
      <w:r w:rsidR="00365AC7">
        <w:rPr>
          <w:rFonts w:ascii="Times New Roman" w:hAnsi="Times New Roman" w:cs="Times New Roman"/>
          <w:b/>
        </w:rPr>
        <w:t>ozpoczęcie</w:t>
      </w:r>
      <w:r w:rsidR="00CB0A98">
        <w:rPr>
          <w:rFonts w:ascii="Times New Roman" w:hAnsi="Times New Roman" w:cs="Times New Roman"/>
          <w:b/>
        </w:rPr>
        <w:t xml:space="preserve"> </w:t>
      </w:r>
      <w:r w:rsidR="00D9765F">
        <w:rPr>
          <w:rFonts w:ascii="Times New Roman" w:hAnsi="Times New Roman" w:cs="Times New Roman"/>
          <w:b/>
        </w:rPr>
        <w:t>– 08.06.2026</w:t>
      </w:r>
      <w:r w:rsidR="00D9765F" w:rsidRPr="00D9765F">
        <w:rPr>
          <w:rFonts w:ascii="Times New Roman" w:hAnsi="Times New Roman" w:cs="Times New Roman"/>
          <w:b/>
        </w:rPr>
        <w:t>r.</w:t>
      </w:r>
    </w:p>
    <w:p w14:paraId="2290C572" w14:textId="77777777" w:rsidR="00CB0A98" w:rsidRPr="003137E4" w:rsidRDefault="00CB0A98" w:rsidP="002C7CCC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3137E4">
        <w:rPr>
          <w:rFonts w:ascii="Times New Roman" w:hAnsi="Times New Roman" w:cs="Times New Roman"/>
          <w:b/>
        </w:rPr>
        <w:t>z</w:t>
      </w:r>
      <w:r w:rsidR="00081D66" w:rsidRPr="003137E4">
        <w:rPr>
          <w:rFonts w:ascii="Times New Roman" w:hAnsi="Times New Roman" w:cs="Times New Roman"/>
          <w:b/>
        </w:rPr>
        <w:t>akończenie</w:t>
      </w:r>
      <w:r w:rsidRPr="003137E4">
        <w:rPr>
          <w:rFonts w:ascii="Times New Roman" w:hAnsi="Times New Roman" w:cs="Times New Roman"/>
          <w:b/>
        </w:rPr>
        <w:t xml:space="preserve"> </w:t>
      </w:r>
      <w:r w:rsidR="00D9765F">
        <w:rPr>
          <w:rFonts w:ascii="Times New Roman" w:hAnsi="Times New Roman" w:cs="Times New Roman"/>
          <w:b/>
        </w:rPr>
        <w:t>–</w:t>
      </w:r>
      <w:r w:rsidR="00081D66" w:rsidRPr="003137E4">
        <w:rPr>
          <w:rFonts w:ascii="Times New Roman" w:hAnsi="Times New Roman" w:cs="Times New Roman"/>
          <w:b/>
        </w:rPr>
        <w:t xml:space="preserve"> </w:t>
      </w:r>
      <w:r w:rsidR="00D9765F">
        <w:rPr>
          <w:rFonts w:ascii="Times New Roman" w:hAnsi="Times New Roman" w:cs="Times New Roman"/>
          <w:b/>
        </w:rPr>
        <w:t>23.06.2026r.</w:t>
      </w:r>
    </w:p>
    <w:p w14:paraId="26F35D43" w14:textId="77777777" w:rsidR="00C15624" w:rsidRDefault="00CB0A98" w:rsidP="002C7CCC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CB0A98">
        <w:rPr>
          <w:rFonts w:ascii="Times New Roman" w:hAnsi="Times New Roman" w:cs="Times New Roman"/>
        </w:rPr>
        <w:t xml:space="preserve"> możliwością jej realizacji w </w:t>
      </w:r>
      <w:r w:rsidRPr="00CB0A98">
        <w:rPr>
          <w:rFonts w:ascii="Times New Roman" w:hAnsi="Times New Roman" w:cs="Times New Roman"/>
          <w:b/>
        </w:rPr>
        <w:t>dni robocze</w:t>
      </w:r>
      <w:r w:rsidRPr="00CB0A98">
        <w:rPr>
          <w:rFonts w:ascii="Times New Roman" w:hAnsi="Times New Roman" w:cs="Times New Roman"/>
        </w:rPr>
        <w:t xml:space="preserve"> (pon.-pt.) </w:t>
      </w:r>
      <w:r>
        <w:rPr>
          <w:rFonts w:ascii="Times New Roman" w:hAnsi="Times New Roman" w:cs="Times New Roman"/>
        </w:rPr>
        <w:t xml:space="preserve">w godzinach </w:t>
      </w:r>
      <w:r w:rsidRPr="00CB0A98">
        <w:rPr>
          <w:rFonts w:ascii="Times New Roman" w:hAnsi="Times New Roman" w:cs="Times New Roman"/>
          <w:b/>
        </w:rPr>
        <w:t>7:30-15:30</w:t>
      </w:r>
      <w:r>
        <w:rPr>
          <w:rFonts w:ascii="Times New Roman" w:hAnsi="Times New Roman" w:cs="Times New Roman"/>
        </w:rPr>
        <w:t xml:space="preserve">, poza tymi godzinami oraz w soboty i niedziele na wniosek i </w:t>
      </w:r>
      <w:r w:rsidRPr="00CB0A98">
        <w:rPr>
          <w:rFonts w:ascii="Times New Roman" w:hAnsi="Times New Roman" w:cs="Times New Roman"/>
          <w:b/>
        </w:rPr>
        <w:t>za zgodą</w:t>
      </w:r>
      <w:r>
        <w:rPr>
          <w:rFonts w:ascii="Times New Roman" w:hAnsi="Times New Roman" w:cs="Times New Roman"/>
        </w:rPr>
        <w:t xml:space="preserve"> Zamawiającego.</w:t>
      </w:r>
    </w:p>
    <w:p w14:paraId="614DABAE" w14:textId="5AE548E0" w:rsidR="00CB0A98" w:rsidRPr="00144B9A" w:rsidRDefault="006C2814" w:rsidP="002C7CCC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4D2B26">
        <w:rPr>
          <w:rFonts w:ascii="Times New Roman" w:hAnsi="Times New Roman" w:cs="Times New Roman"/>
          <w:b/>
        </w:rPr>
        <w:t>UWAGA:</w:t>
      </w:r>
      <w:r w:rsidRPr="004D2B26">
        <w:rPr>
          <w:rFonts w:ascii="Times New Roman" w:hAnsi="Times New Roman" w:cs="Times New Roman"/>
        </w:rPr>
        <w:t xml:space="preserve"> Może nastąpić zmiana niniejszej U</w:t>
      </w:r>
      <w:r w:rsidR="00F24637" w:rsidRPr="004D2B26">
        <w:rPr>
          <w:rFonts w:ascii="Times New Roman" w:hAnsi="Times New Roman" w:cs="Times New Roman"/>
        </w:rPr>
        <w:t>mowy</w:t>
      </w:r>
      <w:r w:rsidRPr="004D2B26">
        <w:rPr>
          <w:rFonts w:ascii="Times New Roman" w:hAnsi="Times New Roman" w:cs="Times New Roman"/>
        </w:rPr>
        <w:t xml:space="preserve">, o której mowa w </w:t>
      </w:r>
      <w:r w:rsidR="00F24637" w:rsidRPr="004D2B26">
        <w:rPr>
          <w:rFonts w:ascii="Times New Roman" w:eastAsia="Calibri" w:hAnsi="Times New Roman" w:cs="Times New Roman"/>
          <w:bCs/>
        </w:rPr>
        <w:t>§ 1</w:t>
      </w:r>
      <w:r w:rsidR="00670BC7">
        <w:rPr>
          <w:rFonts w:ascii="Times New Roman" w:eastAsia="Calibri" w:hAnsi="Times New Roman" w:cs="Times New Roman"/>
          <w:bCs/>
        </w:rPr>
        <w:t>6</w:t>
      </w:r>
      <w:r w:rsidR="00F24637" w:rsidRPr="004D2B26">
        <w:rPr>
          <w:rFonts w:ascii="Times New Roman" w:eastAsia="Calibri" w:hAnsi="Times New Roman" w:cs="Times New Roman"/>
          <w:bCs/>
        </w:rPr>
        <w:t xml:space="preserve"> ust. 2 </w:t>
      </w:r>
      <w:r w:rsidR="00F24637" w:rsidRPr="004D2B26">
        <w:rPr>
          <w:rFonts w:ascii="Times New Roman" w:eastAsia="Calibri" w:hAnsi="Times New Roman" w:cs="Times New Roman"/>
          <w:bCs/>
        </w:rPr>
        <w:br/>
        <w:t>lub odstąpienie od Umowy, o którym mowa w</w:t>
      </w:r>
      <w:r w:rsidR="004D2B26" w:rsidRPr="004D2B26">
        <w:rPr>
          <w:rFonts w:ascii="Times New Roman" w:eastAsia="Calibri" w:hAnsi="Times New Roman" w:cs="Times New Roman"/>
          <w:bCs/>
        </w:rPr>
        <w:t xml:space="preserve"> §</w:t>
      </w:r>
      <w:r w:rsidR="00670BC7">
        <w:rPr>
          <w:rFonts w:ascii="Times New Roman" w:eastAsia="Calibri" w:hAnsi="Times New Roman" w:cs="Times New Roman"/>
          <w:bCs/>
        </w:rPr>
        <w:t xml:space="preserve"> </w:t>
      </w:r>
      <w:r w:rsidR="004D2B26" w:rsidRPr="004D2B26">
        <w:rPr>
          <w:rFonts w:ascii="Times New Roman" w:eastAsia="Calibri" w:hAnsi="Times New Roman" w:cs="Times New Roman"/>
          <w:bCs/>
        </w:rPr>
        <w:t>1 ust. 6 i</w:t>
      </w:r>
      <w:r w:rsidR="00F24637" w:rsidRPr="004D2B26">
        <w:rPr>
          <w:rFonts w:ascii="Times New Roman" w:eastAsia="Calibri" w:hAnsi="Times New Roman" w:cs="Times New Roman"/>
          <w:bCs/>
        </w:rPr>
        <w:t xml:space="preserve"> §</w:t>
      </w:r>
      <w:r w:rsidR="00670BC7">
        <w:rPr>
          <w:rFonts w:ascii="Times New Roman" w:eastAsia="Calibri" w:hAnsi="Times New Roman" w:cs="Times New Roman"/>
          <w:bCs/>
        </w:rPr>
        <w:t xml:space="preserve"> </w:t>
      </w:r>
      <w:r w:rsidR="00F24637" w:rsidRPr="004D2B26">
        <w:rPr>
          <w:rFonts w:ascii="Times New Roman" w:eastAsia="Calibri" w:hAnsi="Times New Roman" w:cs="Times New Roman"/>
          <w:bCs/>
        </w:rPr>
        <w:t>15 ust. 1 pkt 3).</w:t>
      </w:r>
    </w:p>
    <w:p w14:paraId="7BC011F7" w14:textId="77777777" w:rsidR="0076676A" w:rsidRDefault="0076676A" w:rsidP="002C7CCC">
      <w:pPr>
        <w:pStyle w:val="WW-Tekstpodstawowy2"/>
        <w:numPr>
          <w:ilvl w:val="0"/>
          <w:numId w:val="3"/>
        </w:numPr>
        <w:jc w:val="both"/>
        <w:rPr>
          <w:rStyle w:val="FontStyle138"/>
          <w:b/>
        </w:rPr>
      </w:pPr>
      <w:r w:rsidRPr="006C4BEF">
        <w:rPr>
          <w:rStyle w:val="FontStyle138"/>
        </w:rPr>
        <w:t>Prace będą realizowane na czynnym obiekcie lotniska dla lotów szkoleniowych śmigłowców</w:t>
      </w:r>
      <w:r w:rsidRPr="004A7B48">
        <w:rPr>
          <w:rStyle w:val="FontStyle138"/>
          <w:b/>
        </w:rPr>
        <w:t xml:space="preserve">, </w:t>
      </w:r>
      <w:r w:rsidRPr="006C4BEF">
        <w:rPr>
          <w:rStyle w:val="FontStyle138"/>
        </w:rPr>
        <w:t>przy wyłączeniu ruchu statków powietrznych na drodze startowej (DS)</w:t>
      </w:r>
      <w:r>
        <w:rPr>
          <w:rStyle w:val="FontStyle138"/>
          <w:b/>
        </w:rPr>
        <w:t>.</w:t>
      </w:r>
    </w:p>
    <w:p w14:paraId="127E362E" w14:textId="77777777" w:rsidR="001E331D" w:rsidRPr="0076676A" w:rsidRDefault="0076676A" w:rsidP="002C7C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</w:t>
      </w:r>
      <w:r w:rsidR="001E331D" w:rsidRPr="0076676A">
        <w:rPr>
          <w:rFonts w:ascii="Times New Roman" w:hAnsi="Times New Roman" w:cs="Times New Roman"/>
        </w:rPr>
        <w:t>W trakcie realizacji przedmiotu Umowy do obowiązków Wykonawcy należy sprawna realizacja robót oraz uzgadnianie robót z Przedstawicielem Zamawiającego.</w:t>
      </w:r>
    </w:p>
    <w:p w14:paraId="0EF14986" w14:textId="77777777" w:rsidR="0076676A" w:rsidRPr="0076676A" w:rsidRDefault="0076676A" w:rsidP="002C7CCC">
      <w:pPr>
        <w:widowControl w:val="0"/>
        <w:shd w:val="clear" w:color="auto" w:fill="FFFFFF"/>
        <w:tabs>
          <w:tab w:val="left" w:pos="290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shd w:val="clear" w:color="auto" w:fill="FFFFFF"/>
          <w:lang w:eastAsia="pl-PL"/>
        </w:rPr>
        <w:t xml:space="preserve">4.  </w:t>
      </w:r>
      <w:r w:rsidRPr="0076676A">
        <w:rPr>
          <w:rFonts w:ascii="Times New Roman" w:eastAsia="Times New Roman" w:hAnsi="Times New Roman" w:cs="Times New Roman"/>
          <w:shd w:val="clear" w:color="auto" w:fill="FFFFFF"/>
          <w:lang w:eastAsia="pl-PL"/>
        </w:rPr>
        <w:t xml:space="preserve"> </w:t>
      </w:r>
      <w:r w:rsidR="00C15624" w:rsidRPr="0076676A">
        <w:rPr>
          <w:rFonts w:ascii="Times New Roman" w:eastAsia="Times New Roman" w:hAnsi="Times New Roman" w:cs="Times New Roman"/>
          <w:shd w:val="clear" w:color="auto" w:fill="FFFFFF"/>
          <w:lang w:eastAsia="pl-PL"/>
        </w:rPr>
        <w:t xml:space="preserve">Zamawiający nie zabezpiecza zaplecza socjalnego i magazynowego Wykonawcy, jego pracownikom i </w:t>
      </w:r>
      <w:r w:rsidR="00365AC7" w:rsidRPr="0076676A">
        <w:rPr>
          <w:rFonts w:ascii="Times New Roman" w:eastAsia="Times New Roman" w:hAnsi="Times New Roman" w:cs="Times New Roman"/>
          <w:shd w:val="clear" w:color="auto" w:fill="FFFFFF"/>
          <w:lang w:eastAsia="pl-PL"/>
        </w:rPr>
        <w:t>P</w:t>
      </w:r>
      <w:r w:rsidR="00C15624" w:rsidRPr="0076676A">
        <w:rPr>
          <w:rFonts w:ascii="Times New Roman" w:eastAsia="Times New Roman" w:hAnsi="Times New Roman" w:cs="Times New Roman"/>
          <w:shd w:val="clear" w:color="auto" w:fill="FFFFFF"/>
          <w:lang w:eastAsia="pl-PL"/>
        </w:rPr>
        <w:t>odwykonawcom.</w:t>
      </w:r>
    </w:p>
    <w:p w14:paraId="599E3FBE" w14:textId="77777777" w:rsidR="00750766" w:rsidRPr="00E03EB2" w:rsidRDefault="00C15624" w:rsidP="002C7CCC">
      <w:pPr>
        <w:pStyle w:val="Akapitzlist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="Calibri" w:hAnsi="Times New Roman" w:cs="Times New Roman"/>
          <w:b/>
          <w:bCs/>
        </w:rPr>
      </w:pPr>
      <w:r w:rsidRPr="00E03EB2">
        <w:rPr>
          <w:rFonts w:ascii="Times New Roman" w:eastAsia="Calibri" w:hAnsi="Times New Roman" w:cs="Times New Roman"/>
          <w:b/>
          <w:bCs/>
        </w:rPr>
        <w:t>§ 4</w:t>
      </w:r>
    </w:p>
    <w:p w14:paraId="2700405B" w14:textId="77777777" w:rsidR="00750766" w:rsidRPr="00E03EB2" w:rsidRDefault="00750766" w:rsidP="002C7CCC">
      <w:pPr>
        <w:pStyle w:val="Akapitzlist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="Calibri" w:hAnsi="Times New Roman" w:cs="Times New Roman"/>
          <w:b/>
          <w:bCs/>
        </w:rPr>
      </w:pPr>
      <w:r w:rsidRPr="00E03EB2">
        <w:rPr>
          <w:rFonts w:ascii="Times New Roman" w:eastAsia="Calibri" w:hAnsi="Times New Roman" w:cs="Times New Roman"/>
          <w:b/>
          <w:bCs/>
        </w:rPr>
        <w:t>POSTANOWIENIA DOTYCZĄCE WERYFIKACJI I CZYNNOŚCI KONTROLNYCH ZATRUDNIENIA PRACOWNIKÓW</w:t>
      </w:r>
    </w:p>
    <w:p w14:paraId="4FB19EDA" w14:textId="332D47D6" w:rsidR="00D53955" w:rsidRDefault="00D53955" w:rsidP="002C7CCC">
      <w:pPr>
        <w:numPr>
          <w:ilvl w:val="0"/>
          <w:numId w:val="51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Wykonawca oraz Podwykonawcy </w:t>
      </w:r>
      <w:r w:rsidRPr="00E03EB2">
        <w:rPr>
          <w:rFonts w:ascii="Times New Roman" w:hAnsi="Times New Roman" w:cs="Times New Roman"/>
          <w:b/>
        </w:rPr>
        <w:t>zobowiązani są</w:t>
      </w:r>
      <w:r w:rsidRPr="00E03EB2">
        <w:rPr>
          <w:rFonts w:ascii="Times New Roman" w:hAnsi="Times New Roman" w:cs="Times New Roman"/>
        </w:rPr>
        <w:t xml:space="preserve"> do zatrudnienia na okres obowiązywania Umowy, na podstawie umowy o pracę w rozumieniu przepisów </w:t>
      </w:r>
      <w:r w:rsidRPr="0075391F">
        <w:rPr>
          <w:rFonts w:ascii="Times New Roman" w:hAnsi="Times New Roman" w:cs="Times New Roman"/>
        </w:rPr>
        <w:t xml:space="preserve">Ustawy Kodeks pracy </w:t>
      </w:r>
      <w:r w:rsidRPr="0075391F">
        <w:rPr>
          <w:rFonts w:ascii="Times New Roman" w:hAnsi="Times New Roman" w:cs="Times New Roman"/>
        </w:rPr>
        <w:br/>
        <w:t xml:space="preserve">z dnia 26 czerwca 1974 roku (Dz.U.2023 poz.1465 z późn. zm.), </w:t>
      </w:r>
      <w:r w:rsidRPr="00E03EB2">
        <w:rPr>
          <w:rFonts w:ascii="Times New Roman" w:hAnsi="Times New Roman" w:cs="Times New Roman"/>
        </w:rPr>
        <w:t xml:space="preserve">osób wykonujących w trakcie realizacji przedmiotu Umowy </w:t>
      </w:r>
      <w:r>
        <w:rPr>
          <w:rFonts w:ascii="Times New Roman" w:hAnsi="Times New Roman" w:cs="Times New Roman"/>
        </w:rPr>
        <w:t>usługi</w:t>
      </w:r>
      <w:r w:rsidRPr="00E03EB2">
        <w:rPr>
          <w:rFonts w:ascii="Times New Roman" w:hAnsi="Times New Roman" w:cs="Times New Roman"/>
        </w:rPr>
        <w:t xml:space="preserve"> objęte zakresem wskazanym </w:t>
      </w:r>
      <w:r w:rsidRPr="00E03EB2">
        <w:rPr>
          <w:rFonts w:ascii="Times New Roman" w:eastAsia="Calibri" w:hAnsi="Times New Roman" w:cs="Times New Roman"/>
        </w:rPr>
        <w:t>w</w:t>
      </w:r>
      <w:r>
        <w:rPr>
          <w:rFonts w:ascii="Times New Roman" w:eastAsia="Calibri" w:hAnsi="Times New Roman" w:cs="Times New Roman"/>
        </w:rPr>
        <w:t xml:space="preserve"> </w:t>
      </w:r>
      <w:r w:rsidRPr="0080056E">
        <w:rPr>
          <w:rFonts w:ascii="Times New Roman" w:eastAsia="Calibri" w:hAnsi="Times New Roman" w:cs="Times New Roman"/>
          <w:b/>
        </w:rPr>
        <w:t>Opisie przedmiotu zamówienia</w:t>
      </w:r>
      <w:r>
        <w:rPr>
          <w:rFonts w:ascii="Times New Roman" w:eastAsia="Calibri" w:hAnsi="Times New Roman" w:cs="Times New Roman"/>
          <w:b/>
        </w:rPr>
        <w:t xml:space="preserve"> </w:t>
      </w:r>
      <w:r w:rsidRPr="00081D66">
        <w:rPr>
          <w:rFonts w:ascii="Times New Roman" w:eastAsia="Calibri" w:hAnsi="Times New Roman" w:cs="Times New Roman"/>
        </w:rPr>
        <w:t xml:space="preserve">(załącznik nr </w:t>
      </w:r>
      <w:r>
        <w:rPr>
          <w:rFonts w:ascii="Times New Roman" w:eastAsia="Calibri" w:hAnsi="Times New Roman" w:cs="Times New Roman"/>
        </w:rPr>
        <w:t>1</w:t>
      </w:r>
      <w:r w:rsidRPr="00081D66">
        <w:rPr>
          <w:rFonts w:ascii="Times New Roman" w:eastAsia="Calibri" w:hAnsi="Times New Roman" w:cs="Times New Roman"/>
        </w:rPr>
        <w:t>)</w:t>
      </w:r>
      <w:r w:rsidRPr="00081D66">
        <w:rPr>
          <w:rFonts w:ascii="Times New Roman" w:hAnsi="Times New Roman" w:cs="Times New Roman"/>
        </w:rPr>
        <w:t>.</w:t>
      </w:r>
    </w:p>
    <w:p w14:paraId="6C27E915" w14:textId="77777777" w:rsidR="00C8796E" w:rsidRPr="00E03EB2" w:rsidRDefault="00C8796E" w:rsidP="002C7CCC">
      <w:pPr>
        <w:numPr>
          <w:ilvl w:val="0"/>
          <w:numId w:val="51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Zamawiający uprawniony jest do wykonywania czynności kontrolnych wobec Wykonawcy odnośnie spełnienia przez Wykonawcę lub Podwykonawcę wymogu za</w:t>
      </w:r>
      <w:r w:rsidR="00F06D52" w:rsidRPr="00E03EB2">
        <w:rPr>
          <w:rFonts w:ascii="Times New Roman" w:hAnsi="Times New Roman" w:cs="Times New Roman"/>
        </w:rPr>
        <w:t xml:space="preserve">trudnienia, </w:t>
      </w:r>
      <w:r w:rsidR="00797F42" w:rsidRPr="00E03EB2">
        <w:rPr>
          <w:rFonts w:ascii="Times New Roman" w:hAnsi="Times New Roman" w:cs="Times New Roman"/>
        </w:rPr>
        <w:t>określonego</w:t>
      </w:r>
      <w:r w:rsidR="00797F42" w:rsidRPr="00E03EB2">
        <w:rPr>
          <w:rFonts w:ascii="Times New Roman" w:hAnsi="Times New Roman" w:cs="Times New Roman"/>
        </w:rPr>
        <w:br/>
      </w:r>
      <w:r w:rsidR="00F06D52" w:rsidRPr="00E03EB2">
        <w:rPr>
          <w:rFonts w:ascii="Times New Roman" w:hAnsi="Times New Roman" w:cs="Times New Roman"/>
        </w:rPr>
        <w:t>w ust. 1</w:t>
      </w:r>
      <w:r w:rsidRPr="00E03EB2">
        <w:rPr>
          <w:rFonts w:ascii="Times New Roman" w:hAnsi="Times New Roman" w:cs="Times New Roman"/>
        </w:rPr>
        <w:t xml:space="preserve"> przez okres obowiązywania niniejszej Umowy.</w:t>
      </w:r>
    </w:p>
    <w:p w14:paraId="5225CD4E" w14:textId="77777777" w:rsidR="00AA32E1" w:rsidRPr="00E03EB2" w:rsidRDefault="00C8796E" w:rsidP="002C7CCC">
      <w:pPr>
        <w:numPr>
          <w:ilvl w:val="0"/>
          <w:numId w:val="51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W </w:t>
      </w:r>
      <w:r w:rsidR="00D70930" w:rsidRPr="00E03EB2">
        <w:rPr>
          <w:rFonts w:ascii="Times New Roman" w:hAnsi="Times New Roman" w:cs="Times New Roman"/>
        </w:rPr>
        <w:t>trakcie realizacji przedmiotu Umowy</w:t>
      </w:r>
      <w:r w:rsidR="00376658" w:rsidRPr="00E03EB2">
        <w:rPr>
          <w:rFonts w:ascii="Times New Roman" w:hAnsi="Times New Roman" w:cs="Times New Roman"/>
        </w:rPr>
        <w:t xml:space="preserve"> w</w:t>
      </w:r>
      <w:r w:rsidR="00D70930"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 xml:space="preserve">terminie </w:t>
      </w:r>
      <w:r w:rsidR="00F74CCB" w:rsidRPr="00E03EB2">
        <w:rPr>
          <w:rFonts w:ascii="Times New Roman" w:hAnsi="Times New Roman" w:cs="Times New Roman"/>
          <w:b/>
        </w:rPr>
        <w:t>2</w:t>
      </w:r>
      <w:r w:rsidR="00D15229" w:rsidRPr="00E03EB2">
        <w:rPr>
          <w:rFonts w:ascii="Times New Roman" w:hAnsi="Times New Roman" w:cs="Times New Roman"/>
          <w:b/>
        </w:rPr>
        <w:t xml:space="preserve"> </w:t>
      </w:r>
      <w:r w:rsidR="00263386" w:rsidRPr="00E03EB2">
        <w:rPr>
          <w:rFonts w:ascii="Times New Roman" w:hAnsi="Times New Roman" w:cs="Times New Roman"/>
          <w:b/>
        </w:rPr>
        <w:t>dni</w:t>
      </w:r>
      <w:r w:rsidR="00263386" w:rsidRPr="00E03EB2">
        <w:rPr>
          <w:rFonts w:ascii="Times New Roman" w:hAnsi="Times New Roman" w:cs="Times New Roman"/>
        </w:rPr>
        <w:t xml:space="preserve"> </w:t>
      </w:r>
      <w:r w:rsidR="00AD5D5C">
        <w:rPr>
          <w:rFonts w:ascii="Times New Roman" w:hAnsi="Times New Roman" w:cs="Times New Roman"/>
        </w:rPr>
        <w:t>roboczych</w:t>
      </w:r>
      <w:r w:rsidR="00EE442E" w:rsidRPr="00E03EB2">
        <w:rPr>
          <w:rFonts w:ascii="Times New Roman" w:hAnsi="Times New Roman" w:cs="Times New Roman"/>
        </w:rPr>
        <w:t xml:space="preserve"> od dnia przekazania terenu</w:t>
      </w:r>
      <w:r w:rsidR="00C81F66" w:rsidRPr="00E03EB2">
        <w:rPr>
          <w:rFonts w:ascii="Times New Roman" w:hAnsi="Times New Roman" w:cs="Times New Roman"/>
        </w:rPr>
        <w:t xml:space="preserve"> robót</w:t>
      </w:r>
      <w:r w:rsidR="00263386" w:rsidRPr="00E03EB2">
        <w:rPr>
          <w:rFonts w:ascii="Times New Roman" w:hAnsi="Times New Roman" w:cs="Times New Roman"/>
        </w:rPr>
        <w:t xml:space="preserve"> </w:t>
      </w:r>
      <w:r w:rsidR="00263386" w:rsidRPr="00E03EB2">
        <w:rPr>
          <w:rFonts w:ascii="Times New Roman" w:hAnsi="Times New Roman" w:cs="Times New Roman"/>
          <w:b/>
        </w:rPr>
        <w:t xml:space="preserve">Wykonawca zobowiązany jest przedłożyć </w:t>
      </w:r>
      <w:r w:rsidR="00263386" w:rsidRPr="00E03EB2">
        <w:rPr>
          <w:rFonts w:ascii="Times New Roman" w:hAnsi="Times New Roman" w:cs="Times New Roman"/>
        </w:rPr>
        <w:t xml:space="preserve">Zamawiającemu </w:t>
      </w:r>
      <w:r w:rsidR="00263386" w:rsidRPr="00E03EB2">
        <w:rPr>
          <w:rFonts w:ascii="Times New Roman" w:hAnsi="Times New Roman" w:cs="Times New Roman"/>
          <w:b/>
        </w:rPr>
        <w:t>dowody</w:t>
      </w:r>
      <w:r w:rsidR="00A717D7" w:rsidRPr="00E03EB2">
        <w:rPr>
          <w:rFonts w:ascii="Times New Roman" w:hAnsi="Times New Roman" w:cs="Times New Roman"/>
        </w:rPr>
        <w:t>,</w:t>
      </w:r>
      <w:r w:rsidR="00A717D7" w:rsidRPr="00E03EB2">
        <w:rPr>
          <w:rFonts w:ascii="Times New Roman" w:hAnsi="Times New Roman" w:cs="Times New Roman"/>
          <w:b/>
        </w:rPr>
        <w:t xml:space="preserve"> </w:t>
      </w:r>
      <w:r w:rsidR="00A717D7" w:rsidRPr="00E03EB2">
        <w:rPr>
          <w:rFonts w:ascii="Times New Roman" w:hAnsi="Times New Roman" w:cs="Times New Roman"/>
        </w:rPr>
        <w:t>o których mowa poniżej</w:t>
      </w:r>
      <w:r w:rsidR="00AA32E1" w:rsidRPr="00E03EB2">
        <w:rPr>
          <w:rFonts w:ascii="Times New Roman" w:hAnsi="Times New Roman" w:cs="Times New Roman"/>
          <w:b/>
        </w:rPr>
        <w:t xml:space="preserve"> </w:t>
      </w:r>
      <w:r w:rsidR="00AA32E1" w:rsidRPr="00E03EB2">
        <w:rPr>
          <w:rFonts w:ascii="Times New Roman" w:hAnsi="Times New Roman" w:cs="Times New Roman"/>
        </w:rPr>
        <w:t>w</w:t>
      </w:r>
      <w:r w:rsidR="00221D32" w:rsidRPr="00E03EB2">
        <w:rPr>
          <w:rFonts w:ascii="Times New Roman" w:hAnsi="Times New Roman" w:cs="Times New Roman"/>
        </w:rPr>
        <w:t xml:space="preserve"> celu weryfikacji zatrudniania</w:t>
      </w:r>
      <w:r w:rsidR="00D70930" w:rsidRPr="00E03EB2">
        <w:rPr>
          <w:rFonts w:ascii="Times New Roman" w:hAnsi="Times New Roman" w:cs="Times New Roman"/>
        </w:rPr>
        <w:t xml:space="preserve"> pr</w:t>
      </w:r>
      <w:r w:rsidR="00DF1150" w:rsidRPr="00E03EB2">
        <w:rPr>
          <w:rFonts w:ascii="Times New Roman" w:hAnsi="Times New Roman" w:cs="Times New Roman"/>
        </w:rPr>
        <w:t>zez Wykonawcę lub Podwykonawcę,</w:t>
      </w:r>
      <w:r w:rsidR="00797F42" w:rsidRPr="00E03EB2">
        <w:rPr>
          <w:rFonts w:ascii="Times New Roman" w:hAnsi="Times New Roman" w:cs="Times New Roman"/>
        </w:rPr>
        <w:t xml:space="preserve"> </w:t>
      </w:r>
      <w:r w:rsidR="00D70930" w:rsidRPr="00E03EB2">
        <w:rPr>
          <w:rFonts w:ascii="Times New Roman" w:hAnsi="Times New Roman" w:cs="Times New Roman"/>
        </w:rPr>
        <w:t>na podstawie umowy</w:t>
      </w:r>
      <w:r w:rsidR="00AA32E1" w:rsidRPr="00E03EB2">
        <w:rPr>
          <w:rFonts w:ascii="Times New Roman" w:hAnsi="Times New Roman" w:cs="Times New Roman"/>
        </w:rPr>
        <w:t xml:space="preserve"> </w:t>
      </w:r>
      <w:r w:rsidR="00D70930" w:rsidRPr="00E03EB2">
        <w:rPr>
          <w:rFonts w:ascii="Times New Roman" w:hAnsi="Times New Roman" w:cs="Times New Roman"/>
        </w:rPr>
        <w:t>o pracę, osób wykonujących wskazan</w:t>
      </w:r>
      <w:r w:rsidR="00DF1150" w:rsidRPr="00E03EB2">
        <w:rPr>
          <w:rFonts w:ascii="Times New Roman" w:hAnsi="Times New Roman" w:cs="Times New Roman"/>
        </w:rPr>
        <w:t>y</w:t>
      </w:r>
      <w:r w:rsidR="00D70930" w:rsidRPr="00E03EB2">
        <w:rPr>
          <w:rFonts w:ascii="Times New Roman" w:hAnsi="Times New Roman" w:cs="Times New Roman"/>
        </w:rPr>
        <w:t xml:space="preserve"> przez Zamawiającego </w:t>
      </w:r>
      <w:r w:rsidR="00797F42" w:rsidRPr="00E03EB2">
        <w:rPr>
          <w:rFonts w:ascii="Times New Roman" w:hAnsi="Times New Roman" w:cs="Times New Roman"/>
        </w:rPr>
        <w:t xml:space="preserve">zakres </w:t>
      </w:r>
      <w:r w:rsidR="00EE442E" w:rsidRPr="00E03EB2">
        <w:rPr>
          <w:rFonts w:ascii="Times New Roman" w:hAnsi="Times New Roman" w:cs="Times New Roman"/>
        </w:rPr>
        <w:t xml:space="preserve">prac składających się </w:t>
      </w:r>
      <w:r w:rsidR="00125060">
        <w:rPr>
          <w:rFonts w:ascii="Times New Roman" w:hAnsi="Times New Roman" w:cs="Times New Roman"/>
        </w:rPr>
        <w:br/>
      </w:r>
      <w:r w:rsidR="00EE442E" w:rsidRPr="00E03EB2">
        <w:rPr>
          <w:rFonts w:ascii="Times New Roman" w:hAnsi="Times New Roman" w:cs="Times New Roman"/>
        </w:rPr>
        <w:t xml:space="preserve">na wykonanie usługi, </w:t>
      </w:r>
      <w:r w:rsidR="0017691B" w:rsidRPr="00E03EB2">
        <w:rPr>
          <w:rFonts w:ascii="Times New Roman" w:hAnsi="Times New Roman" w:cs="Times New Roman"/>
        </w:rPr>
        <w:t>o których mowa w ust. 1</w:t>
      </w:r>
      <w:r w:rsidR="00AA32E1" w:rsidRPr="00E03EB2">
        <w:rPr>
          <w:rFonts w:ascii="Times New Roman" w:hAnsi="Times New Roman" w:cs="Times New Roman"/>
        </w:rPr>
        <w:t>.</w:t>
      </w:r>
    </w:p>
    <w:p w14:paraId="0F41FAC9" w14:textId="77777777" w:rsidR="0017691B" w:rsidRPr="00E03EB2" w:rsidRDefault="00D70930" w:rsidP="002C7CCC">
      <w:pPr>
        <w:numPr>
          <w:ilvl w:val="0"/>
          <w:numId w:val="51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Zamawiający </w:t>
      </w:r>
      <w:r w:rsidRPr="00E03EB2">
        <w:rPr>
          <w:rFonts w:ascii="Times New Roman" w:hAnsi="Times New Roman" w:cs="Times New Roman"/>
          <w:b/>
        </w:rPr>
        <w:t>żąda w szczególności</w:t>
      </w:r>
      <w:r w:rsidR="0017691B" w:rsidRPr="00E03EB2">
        <w:rPr>
          <w:rFonts w:ascii="Times New Roman" w:hAnsi="Times New Roman" w:cs="Times New Roman"/>
        </w:rPr>
        <w:t>:</w:t>
      </w:r>
    </w:p>
    <w:p w14:paraId="713EB580" w14:textId="77777777" w:rsidR="00D15229" w:rsidRPr="00E03EB2" w:rsidRDefault="00D15229" w:rsidP="002C7CCC">
      <w:pPr>
        <w:pStyle w:val="Default"/>
        <w:numPr>
          <w:ilvl w:val="0"/>
          <w:numId w:val="28"/>
        </w:numPr>
        <w:spacing w:line="360" w:lineRule="auto"/>
        <w:ind w:left="567" w:hanging="283"/>
        <w:jc w:val="both"/>
        <w:rPr>
          <w:color w:val="auto"/>
          <w:sz w:val="22"/>
          <w:szCs w:val="22"/>
        </w:rPr>
      </w:pPr>
      <w:r w:rsidRPr="00E03EB2">
        <w:rPr>
          <w:b/>
          <w:color w:val="auto"/>
          <w:sz w:val="22"/>
          <w:szCs w:val="22"/>
        </w:rPr>
        <w:t xml:space="preserve">oświadczenia </w:t>
      </w:r>
      <w:r w:rsidRPr="00E03EB2">
        <w:rPr>
          <w:color w:val="auto"/>
          <w:sz w:val="22"/>
          <w:szCs w:val="22"/>
        </w:rPr>
        <w:t xml:space="preserve">Wykonawcy lub Podwykonawcy o zatrudnieniu pracownika na podstawie umowy o pracę. </w:t>
      </w:r>
      <w:r w:rsidRPr="00E03EB2">
        <w:rPr>
          <w:b/>
          <w:color w:val="auto"/>
          <w:sz w:val="22"/>
          <w:szCs w:val="22"/>
        </w:rPr>
        <w:t>Oświadczenie to powinno zawierać w szczególności</w:t>
      </w:r>
      <w:r w:rsidRPr="00E03EB2">
        <w:rPr>
          <w:color w:val="auto"/>
          <w:sz w:val="22"/>
          <w:szCs w:val="22"/>
        </w:rPr>
        <w:t>: dokładne określenie podmiotu składającego oświadczenie, datę złożenia oświadczenia, wskazanie, że osoby zatrudnione</w:t>
      </w:r>
      <w:r w:rsidRPr="00E03EB2">
        <w:rPr>
          <w:color w:val="auto"/>
          <w:sz w:val="22"/>
          <w:szCs w:val="22"/>
        </w:rPr>
        <w:br/>
        <w:t>na podstawie umowy o pracę wykonują czynności, o których mowa w ust. 1 wraz</w:t>
      </w:r>
      <w:r w:rsidR="00472227" w:rsidRPr="00E03EB2">
        <w:rPr>
          <w:color w:val="auto"/>
          <w:sz w:val="22"/>
          <w:szCs w:val="22"/>
        </w:rPr>
        <w:t xml:space="preserve"> </w:t>
      </w:r>
      <w:r w:rsidRPr="00E03EB2">
        <w:rPr>
          <w:color w:val="auto"/>
          <w:sz w:val="22"/>
          <w:szCs w:val="22"/>
        </w:rPr>
        <w:t xml:space="preserve">ze wskazaniem </w:t>
      </w:r>
      <w:r w:rsidRPr="00E03EB2">
        <w:rPr>
          <w:color w:val="auto"/>
          <w:sz w:val="22"/>
          <w:szCs w:val="22"/>
        </w:rPr>
        <w:lastRenderedPageBreak/>
        <w:t>liczby tych osób, imion i nazwisk tych osób, rodzaju umowy o pracę i wymiaru etatu oraz podpis osoby uprawnionej do złożenia o</w:t>
      </w:r>
      <w:r w:rsidR="002009D8">
        <w:rPr>
          <w:color w:val="auto"/>
          <w:sz w:val="22"/>
          <w:szCs w:val="22"/>
        </w:rPr>
        <w:t xml:space="preserve">świadczenia w imieniu Wykonawcy </w:t>
      </w:r>
      <w:r w:rsidRPr="00E03EB2">
        <w:rPr>
          <w:color w:val="auto"/>
          <w:sz w:val="22"/>
          <w:szCs w:val="22"/>
        </w:rPr>
        <w:t>lub Podwykonawcy.</w:t>
      </w:r>
    </w:p>
    <w:p w14:paraId="0DC5F074" w14:textId="77777777" w:rsidR="0017691B" w:rsidRPr="00E03EB2" w:rsidRDefault="0017691B" w:rsidP="002C7CCC">
      <w:pPr>
        <w:pStyle w:val="Default"/>
        <w:numPr>
          <w:ilvl w:val="0"/>
          <w:numId w:val="28"/>
        </w:numPr>
        <w:spacing w:line="360" w:lineRule="auto"/>
        <w:ind w:left="567" w:hanging="283"/>
        <w:jc w:val="both"/>
        <w:rPr>
          <w:color w:val="auto"/>
          <w:sz w:val="22"/>
          <w:szCs w:val="22"/>
        </w:rPr>
      </w:pPr>
      <w:r w:rsidRPr="00E03EB2">
        <w:rPr>
          <w:b/>
          <w:color w:val="auto"/>
          <w:sz w:val="22"/>
          <w:szCs w:val="22"/>
        </w:rPr>
        <w:t>o</w:t>
      </w:r>
      <w:r w:rsidR="00D70930" w:rsidRPr="00E03EB2">
        <w:rPr>
          <w:b/>
          <w:color w:val="auto"/>
          <w:sz w:val="22"/>
          <w:szCs w:val="22"/>
        </w:rPr>
        <w:t>świadc</w:t>
      </w:r>
      <w:r w:rsidR="00324F62" w:rsidRPr="00E03EB2">
        <w:rPr>
          <w:b/>
          <w:color w:val="auto"/>
          <w:sz w:val="22"/>
          <w:szCs w:val="22"/>
        </w:rPr>
        <w:t xml:space="preserve">zenia </w:t>
      </w:r>
      <w:r w:rsidR="00324F62" w:rsidRPr="00E03EB2">
        <w:rPr>
          <w:color w:val="auto"/>
          <w:sz w:val="22"/>
          <w:szCs w:val="22"/>
        </w:rPr>
        <w:t>zatrudnionego pracownika</w:t>
      </w:r>
      <w:r w:rsidR="00FE4B07" w:rsidRPr="00E03EB2">
        <w:rPr>
          <w:color w:val="auto"/>
          <w:sz w:val="22"/>
          <w:szCs w:val="22"/>
        </w:rPr>
        <w:t xml:space="preserve"> </w:t>
      </w:r>
      <w:r w:rsidR="00FE4B07" w:rsidRPr="00E03EB2">
        <w:rPr>
          <w:rFonts w:eastAsia="Calibri"/>
          <w:color w:val="auto"/>
          <w:sz w:val="22"/>
          <w:szCs w:val="22"/>
        </w:rPr>
        <w:t>o zatrudnieniu przez Wykonawcę lub Podwykonawcę</w:t>
      </w:r>
      <w:r w:rsidR="00324F62" w:rsidRPr="00E03EB2">
        <w:rPr>
          <w:color w:val="auto"/>
          <w:sz w:val="22"/>
          <w:szCs w:val="22"/>
        </w:rPr>
        <w:t>.</w:t>
      </w:r>
    </w:p>
    <w:p w14:paraId="7DA65CD7" w14:textId="77777777" w:rsidR="00324F62" w:rsidRPr="00E03EB2" w:rsidRDefault="00324F62" w:rsidP="002C7CCC">
      <w:pPr>
        <w:pStyle w:val="Default"/>
        <w:spacing w:line="360" w:lineRule="auto"/>
        <w:ind w:left="567"/>
        <w:jc w:val="both"/>
        <w:rPr>
          <w:rFonts w:eastAsia="Calibri"/>
          <w:color w:val="auto"/>
          <w:sz w:val="22"/>
          <w:szCs w:val="22"/>
        </w:rPr>
      </w:pPr>
      <w:r w:rsidRPr="00E03EB2">
        <w:rPr>
          <w:rFonts w:eastAsia="Calibri"/>
          <w:b/>
          <w:color w:val="auto"/>
          <w:sz w:val="22"/>
          <w:szCs w:val="22"/>
        </w:rPr>
        <w:t>Oświadczenie to powinno zawierać w szczególności</w:t>
      </w:r>
      <w:r w:rsidRPr="00E03EB2">
        <w:rPr>
          <w:rFonts w:eastAsia="Calibri"/>
          <w:color w:val="auto"/>
          <w:sz w:val="22"/>
          <w:szCs w:val="22"/>
        </w:rPr>
        <w:t>: dokładne określenie osoby składającej oświadczenie, datę złożenia oświadczenia, oświadczenie przez kogo i w ramach jakiej umowy</w:t>
      </w:r>
      <w:r w:rsidRPr="00E03EB2">
        <w:rPr>
          <w:rFonts w:eastAsia="Calibri"/>
          <w:color w:val="auto"/>
          <w:sz w:val="22"/>
          <w:szCs w:val="22"/>
        </w:rPr>
        <w:br/>
        <w:t>o pracę dana osoba jest zatrudniona (wskazanie rodzaju umowy) oraz podpis osoby uprawnionej do złożenia oświadczenia.</w:t>
      </w:r>
    </w:p>
    <w:p w14:paraId="7244A7FA" w14:textId="77777777" w:rsidR="002E6D2B" w:rsidRPr="00E03EB2" w:rsidRDefault="002E6D2B" w:rsidP="002C7CCC">
      <w:pPr>
        <w:numPr>
          <w:ilvl w:val="0"/>
          <w:numId w:val="51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Z tytułu niespełnienia przez Wykonawcę lub Podwykonawcę wymogu zatrudnienia na podstawie umowy o pracę osó</w:t>
      </w:r>
      <w:r w:rsidR="0017691B" w:rsidRPr="00E03EB2">
        <w:rPr>
          <w:rFonts w:ascii="Times New Roman" w:hAnsi="Times New Roman" w:cs="Times New Roman"/>
        </w:rPr>
        <w:t xml:space="preserve">b wykonujących </w:t>
      </w:r>
      <w:r w:rsidR="00F4016E" w:rsidRPr="00E03EB2">
        <w:rPr>
          <w:rFonts w:ascii="Times New Roman" w:hAnsi="Times New Roman" w:cs="Times New Roman"/>
        </w:rPr>
        <w:t xml:space="preserve">czynności </w:t>
      </w:r>
      <w:r w:rsidR="0017691B" w:rsidRPr="00E03EB2">
        <w:rPr>
          <w:rFonts w:ascii="Times New Roman" w:hAnsi="Times New Roman" w:cs="Times New Roman"/>
        </w:rPr>
        <w:t>wskazan</w:t>
      </w:r>
      <w:r w:rsidR="00F4016E" w:rsidRPr="00E03EB2">
        <w:rPr>
          <w:rFonts w:ascii="Times New Roman" w:hAnsi="Times New Roman" w:cs="Times New Roman"/>
        </w:rPr>
        <w:t>e</w:t>
      </w:r>
      <w:r w:rsidR="0017691B" w:rsidRPr="00E03EB2">
        <w:rPr>
          <w:rFonts w:ascii="Times New Roman" w:hAnsi="Times New Roman" w:cs="Times New Roman"/>
        </w:rPr>
        <w:t xml:space="preserve"> w ust. 1</w:t>
      </w:r>
      <w:r w:rsidRPr="00E03EB2">
        <w:rPr>
          <w:rFonts w:ascii="Times New Roman" w:hAnsi="Times New Roman" w:cs="Times New Roman"/>
        </w:rPr>
        <w:t xml:space="preserve"> </w:t>
      </w:r>
      <w:r w:rsidR="00F4016E" w:rsidRPr="00E03EB2">
        <w:rPr>
          <w:rFonts w:ascii="Times New Roman" w:hAnsi="Times New Roman" w:cs="Times New Roman"/>
        </w:rPr>
        <w:t xml:space="preserve">tj: </w:t>
      </w:r>
      <w:r w:rsidR="00DF1150" w:rsidRPr="00E03EB2">
        <w:rPr>
          <w:rFonts w:ascii="Times New Roman" w:hAnsi="Times New Roman" w:cs="Times New Roman"/>
        </w:rPr>
        <w:t xml:space="preserve">zakres </w:t>
      </w:r>
      <w:r w:rsidR="00EE442E" w:rsidRPr="00E03EB2">
        <w:rPr>
          <w:rFonts w:ascii="Times New Roman" w:hAnsi="Times New Roman" w:cs="Times New Roman"/>
        </w:rPr>
        <w:t xml:space="preserve">prac składających się </w:t>
      </w:r>
      <w:r w:rsidR="00125060">
        <w:rPr>
          <w:rFonts w:ascii="Times New Roman" w:hAnsi="Times New Roman" w:cs="Times New Roman"/>
        </w:rPr>
        <w:br/>
      </w:r>
      <w:r w:rsidR="00EE442E" w:rsidRPr="00E03EB2">
        <w:rPr>
          <w:rFonts w:ascii="Times New Roman" w:hAnsi="Times New Roman" w:cs="Times New Roman"/>
        </w:rPr>
        <w:t>na wykonanie usługi</w:t>
      </w:r>
      <w:r w:rsidR="00DF1150"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>Zamawiający przewiduje sankcję w postaci obowiązku zapła</w:t>
      </w:r>
      <w:r w:rsidR="00EE442E" w:rsidRPr="00E03EB2">
        <w:rPr>
          <w:rFonts w:ascii="Times New Roman" w:hAnsi="Times New Roman" w:cs="Times New Roman"/>
        </w:rPr>
        <w:t xml:space="preserve">ty </w:t>
      </w:r>
      <w:r w:rsidR="00125060">
        <w:rPr>
          <w:rFonts w:ascii="Times New Roman" w:hAnsi="Times New Roman" w:cs="Times New Roman"/>
        </w:rPr>
        <w:br/>
      </w:r>
      <w:r w:rsidR="00EE442E" w:rsidRPr="00E03EB2">
        <w:rPr>
          <w:rFonts w:ascii="Times New Roman" w:hAnsi="Times New Roman" w:cs="Times New Roman"/>
        </w:rPr>
        <w:t>przez Wykonawcę kary umownej</w:t>
      </w:r>
      <w:r w:rsidR="008055E3"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>w wysokości określonej</w:t>
      </w:r>
      <w:r w:rsidR="00C15624"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>w niniejszej Umowie.</w:t>
      </w:r>
    </w:p>
    <w:p w14:paraId="4EED1609" w14:textId="77777777" w:rsidR="002E6D2B" w:rsidRPr="00E03EB2" w:rsidRDefault="002E6D2B" w:rsidP="002C7CCC">
      <w:pPr>
        <w:numPr>
          <w:ilvl w:val="0"/>
          <w:numId w:val="51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N</w:t>
      </w:r>
      <w:r w:rsidR="00A724C2" w:rsidRPr="00E03EB2">
        <w:rPr>
          <w:rFonts w:ascii="Times New Roman" w:hAnsi="Times New Roman" w:cs="Times New Roman"/>
        </w:rPr>
        <w:t>ieprzedłożenie dokument</w:t>
      </w:r>
      <w:r w:rsidR="0017691B" w:rsidRPr="00E03EB2">
        <w:rPr>
          <w:rFonts w:ascii="Times New Roman" w:hAnsi="Times New Roman" w:cs="Times New Roman"/>
        </w:rPr>
        <w:t>ów</w:t>
      </w:r>
      <w:r w:rsidR="00A724C2" w:rsidRPr="00E03EB2">
        <w:rPr>
          <w:rFonts w:ascii="Times New Roman" w:hAnsi="Times New Roman" w:cs="Times New Roman"/>
        </w:rPr>
        <w:t xml:space="preserve">, o którym mowa w ust. </w:t>
      </w:r>
      <w:r w:rsidR="00552B1D" w:rsidRPr="00E03EB2">
        <w:rPr>
          <w:rFonts w:ascii="Times New Roman" w:hAnsi="Times New Roman" w:cs="Times New Roman"/>
        </w:rPr>
        <w:t>4</w:t>
      </w:r>
      <w:r w:rsidR="00A724C2" w:rsidRPr="00E03EB2">
        <w:rPr>
          <w:rFonts w:ascii="Times New Roman" w:hAnsi="Times New Roman" w:cs="Times New Roman"/>
        </w:rPr>
        <w:t xml:space="preserve"> pkt 1), pkt </w:t>
      </w:r>
      <w:r w:rsidR="0017691B" w:rsidRPr="00E03EB2">
        <w:rPr>
          <w:rFonts w:ascii="Times New Roman" w:hAnsi="Times New Roman" w:cs="Times New Roman"/>
        </w:rPr>
        <w:t>2</w:t>
      </w:r>
      <w:r w:rsidR="004557ED" w:rsidRPr="00E03EB2">
        <w:rPr>
          <w:rFonts w:ascii="Times New Roman" w:hAnsi="Times New Roman" w:cs="Times New Roman"/>
        </w:rPr>
        <w:t>) lub</w:t>
      </w:r>
      <w:r w:rsidR="00A724C2"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>przez Wykonawcę w terminie, o którym mowa w u</w:t>
      </w:r>
      <w:r w:rsidR="00A717D7" w:rsidRPr="00E03EB2">
        <w:rPr>
          <w:rFonts w:ascii="Times New Roman" w:hAnsi="Times New Roman" w:cs="Times New Roman"/>
        </w:rPr>
        <w:t>st. 3</w:t>
      </w:r>
      <w:r w:rsidRPr="00E03EB2">
        <w:rPr>
          <w:rFonts w:ascii="Times New Roman" w:hAnsi="Times New Roman" w:cs="Times New Roman"/>
        </w:rPr>
        <w:t xml:space="preserve"> w celu potwierdz</w:t>
      </w:r>
      <w:r w:rsidR="007941C5" w:rsidRPr="00E03EB2">
        <w:rPr>
          <w:rFonts w:ascii="Times New Roman" w:hAnsi="Times New Roman" w:cs="Times New Roman"/>
        </w:rPr>
        <w:t>enia spełnienia przez Wykonawcę</w:t>
      </w:r>
      <w:r w:rsidR="007941C5" w:rsidRPr="00E03EB2">
        <w:rPr>
          <w:rFonts w:ascii="Times New Roman" w:hAnsi="Times New Roman" w:cs="Times New Roman"/>
        </w:rPr>
        <w:br/>
      </w:r>
      <w:r w:rsidRPr="00E03EB2">
        <w:rPr>
          <w:rFonts w:ascii="Times New Roman" w:hAnsi="Times New Roman" w:cs="Times New Roman"/>
        </w:rPr>
        <w:t xml:space="preserve">lub Podwykonawcę wymogu zatrudnienia na podstawie umowy o pracę traktowane będzie </w:t>
      </w:r>
      <w:r w:rsidR="00472227" w:rsidRPr="00E03EB2">
        <w:rPr>
          <w:rFonts w:ascii="Times New Roman" w:hAnsi="Times New Roman" w:cs="Times New Roman"/>
        </w:rPr>
        <w:br/>
      </w:r>
      <w:r w:rsidRPr="00E03EB2">
        <w:rPr>
          <w:rFonts w:ascii="Times New Roman" w:hAnsi="Times New Roman" w:cs="Times New Roman"/>
        </w:rPr>
        <w:t>jako nie</w:t>
      </w:r>
      <w:r w:rsidR="00DB7180">
        <w:rPr>
          <w:rFonts w:ascii="Times New Roman" w:hAnsi="Times New Roman" w:cs="Times New Roman"/>
        </w:rPr>
        <w:t>spełnienie przez Wykonawcę lub P</w:t>
      </w:r>
      <w:r w:rsidR="00D01D8F" w:rsidRPr="00E03EB2">
        <w:rPr>
          <w:rFonts w:ascii="Times New Roman" w:hAnsi="Times New Roman" w:cs="Times New Roman"/>
        </w:rPr>
        <w:t>odwykonawcę wymogu zatrudnienia</w:t>
      </w:r>
      <w:r w:rsidR="00472227" w:rsidRPr="00E03EB2">
        <w:rPr>
          <w:rFonts w:ascii="Times New Roman" w:hAnsi="Times New Roman" w:cs="Times New Roman"/>
        </w:rPr>
        <w:t xml:space="preserve"> na podstawie umowy</w:t>
      </w:r>
      <w:r w:rsidR="00E0221F"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>o pracę osób wykonujących wskazan</w:t>
      </w:r>
      <w:r w:rsidR="004557ED" w:rsidRPr="00E03EB2">
        <w:rPr>
          <w:rFonts w:ascii="Times New Roman" w:hAnsi="Times New Roman" w:cs="Times New Roman"/>
        </w:rPr>
        <w:t xml:space="preserve">y w ust. 1 zakres </w:t>
      </w:r>
      <w:r w:rsidR="00EE442E" w:rsidRPr="00E03EB2">
        <w:rPr>
          <w:rFonts w:ascii="Times New Roman" w:hAnsi="Times New Roman" w:cs="Times New Roman"/>
        </w:rPr>
        <w:t>prac</w:t>
      </w:r>
      <w:r w:rsidR="00E7458A" w:rsidRPr="00E03EB2">
        <w:rPr>
          <w:rFonts w:ascii="Times New Roman" w:hAnsi="Times New Roman" w:cs="Times New Roman"/>
        </w:rPr>
        <w:t xml:space="preserve"> składających się na wykonanie usługi</w:t>
      </w:r>
      <w:r w:rsidR="00EE442E"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>.</w:t>
      </w:r>
    </w:p>
    <w:p w14:paraId="7873269E" w14:textId="77777777" w:rsidR="002E6D2B" w:rsidRPr="00E03EB2" w:rsidRDefault="002E6D2B" w:rsidP="002C7CCC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eastAsia="Calibri" w:hAnsi="Times New Roman" w:cs="Times New Roman"/>
          <w:kern w:val="1"/>
          <w:lang w:eastAsia="zh-CN"/>
        </w:rPr>
        <w:t>W przypadku uzasadnionych wątpliwości co do przestrzega</w:t>
      </w:r>
      <w:r w:rsidR="00221D32" w:rsidRPr="00E03EB2">
        <w:rPr>
          <w:rFonts w:ascii="Times New Roman" w:eastAsia="Calibri" w:hAnsi="Times New Roman" w:cs="Times New Roman"/>
          <w:kern w:val="1"/>
          <w:lang w:eastAsia="zh-CN"/>
        </w:rPr>
        <w:t>nia prawa pracy przez Wykonawcę</w:t>
      </w:r>
      <w:r w:rsidR="00221D32" w:rsidRPr="00E03EB2">
        <w:rPr>
          <w:rFonts w:ascii="Times New Roman" w:eastAsia="Calibri" w:hAnsi="Times New Roman" w:cs="Times New Roman"/>
          <w:kern w:val="1"/>
          <w:lang w:eastAsia="zh-CN"/>
        </w:rPr>
        <w:br/>
      </w:r>
      <w:r w:rsidRPr="00E03EB2">
        <w:rPr>
          <w:rFonts w:ascii="Times New Roman" w:eastAsia="Calibri" w:hAnsi="Times New Roman" w:cs="Times New Roman"/>
          <w:kern w:val="1"/>
          <w:lang w:eastAsia="zh-CN"/>
        </w:rPr>
        <w:t xml:space="preserve">lub </w:t>
      </w:r>
      <w:r w:rsidR="00A717D7" w:rsidRPr="00E03EB2">
        <w:rPr>
          <w:rFonts w:ascii="Times New Roman" w:eastAsia="Calibri" w:hAnsi="Times New Roman" w:cs="Times New Roman"/>
          <w:kern w:val="1"/>
          <w:lang w:eastAsia="zh-CN"/>
        </w:rPr>
        <w:t>P</w:t>
      </w:r>
      <w:r w:rsidRPr="00E03EB2">
        <w:rPr>
          <w:rFonts w:ascii="Times New Roman" w:eastAsia="Calibri" w:hAnsi="Times New Roman" w:cs="Times New Roman"/>
          <w:kern w:val="1"/>
          <w:lang w:eastAsia="zh-CN"/>
        </w:rPr>
        <w:t xml:space="preserve">odwykonawcę, </w:t>
      </w:r>
      <w:r w:rsidR="00A717D7" w:rsidRPr="00E03EB2">
        <w:rPr>
          <w:rFonts w:ascii="Times New Roman" w:eastAsia="Calibri" w:hAnsi="Times New Roman" w:cs="Times New Roman"/>
          <w:kern w:val="1"/>
          <w:lang w:eastAsia="zh-CN"/>
        </w:rPr>
        <w:t>Z</w:t>
      </w:r>
      <w:r w:rsidRPr="00E03EB2">
        <w:rPr>
          <w:rFonts w:ascii="Times New Roman" w:eastAsia="Calibri" w:hAnsi="Times New Roman" w:cs="Times New Roman"/>
          <w:kern w:val="1"/>
          <w:lang w:eastAsia="zh-CN"/>
        </w:rPr>
        <w:t>amawiający może zwrócić się o przeprowadzenie kontroli p</w:t>
      </w:r>
      <w:r w:rsidR="00C721A6" w:rsidRPr="00E03EB2">
        <w:rPr>
          <w:rFonts w:ascii="Times New Roman" w:eastAsia="Calibri" w:hAnsi="Times New Roman" w:cs="Times New Roman"/>
          <w:kern w:val="1"/>
          <w:lang w:eastAsia="zh-CN"/>
        </w:rPr>
        <w:t>rzez Państwową Inspekcję Pracy.</w:t>
      </w:r>
    </w:p>
    <w:p w14:paraId="749D62F2" w14:textId="51DAD68C" w:rsidR="000D5311" w:rsidRPr="00E03EB2" w:rsidRDefault="000D5311" w:rsidP="002C7CCC">
      <w:pPr>
        <w:pStyle w:val="Akapitzlist"/>
        <w:numPr>
          <w:ilvl w:val="0"/>
          <w:numId w:val="51"/>
        </w:numPr>
        <w:suppressAutoHyphens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Wykonawca </w:t>
      </w:r>
      <w:r w:rsidRPr="00E03EB2">
        <w:rPr>
          <w:rFonts w:ascii="Times New Roman" w:hAnsi="Times New Roman" w:cs="Times New Roman"/>
          <w:b/>
        </w:rPr>
        <w:t xml:space="preserve">w terminie </w:t>
      </w:r>
      <w:r w:rsidR="007C358B" w:rsidRPr="00E03EB2">
        <w:rPr>
          <w:rFonts w:ascii="Times New Roman" w:hAnsi="Times New Roman" w:cs="Times New Roman"/>
          <w:b/>
        </w:rPr>
        <w:t>2</w:t>
      </w:r>
      <w:r w:rsidRPr="00E03EB2">
        <w:rPr>
          <w:rFonts w:ascii="Times New Roman" w:hAnsi="Times New Roman" w:cs="Times New Roman"/>
          <w:b/>
        </w:rPr>
        <w:t xml:space="preserve"> dni </w:t>
      </w:r>
      <w:r w:rsidR="00AD5D5C">
        <w:rPr>
          <w:rFonts w:ascii="Times New Roman" w:hAnsi="Times New Roman" w:cs="Times New Roman"/>
        </w:rPr>
        <w:t>roboczych</w:t>
      </w:r>
      <w:r w:rsidRPr="00E03EB2">
        <w:rPr>
          <w:rFonts w:ascii="Times New Roman" w:hAnsi="Times New Roman" w:cs="Times New Roman"/>
        </w:rPr>
        <w:t xml:space="preserve"> (od chwili powstania obowiązku zatrudnienia pracowników na podstawie umowy o pracę) </w:t>
      </w:r>
      <w:r w:rsidRPr="00E03EB2">
        <w:rPr>
          <w:rFonts w:ascii="Times New Roman" w:hAnsi="Times New Roman" w:cs="Times New Roman"/>
          <w:b/>
        </w:rPr>
        <w:t xml:space="preserve">dostarczy </w:t>
      </w:r>
      <w:r w:rsidRPr="00E03EB2">
        <w:rPr>
          <w:rFonts w:ascii="Times New Roman" w:hAnsi="Times New Roman" w:cs="Times New Roman"/>
        </w:rPr>
        <w:t xml:space="preserve">Zamawiającemu </w:t>
      </w:r>
      <w:r w:rsidRPr="00E03EB2">
        <w:rPr>
          <w:rFonts w:ascii="Times New Roman" w:hAnsi="Times New Roman" w:cs="Times New Roman"/>
          <w:b/>
        </w:rPr>
        <w:t xml:space="preserve">Wykaz osób </w:t>
      </w:r>
      <w:r w:rsidRPr="00E03EB2">
        <w:rPr>
          <w:rFonts w:ascii="Times New Roman" w:hAnsi="Times New Roman" w:cs="Times New Roman"/>
        </w:rPr>
        <w:t xml:space="preserve">i </w:t>
      </w:r>
      <w:r w:rsidRPr="00E03EB2">
        <w:rPr>
          <w:rFonts w:ascii="Times New Roman" w:hAnsi="Times New Roman" w:cs="Times New Roman"/>
          <w:b/>
        </w:rPr>
        <w:t xml:space="preserve">wykaz pojazdów </w:t>
      </w:r>
      <w:r w:rsidR="00DF1150" w:rsidRPr="00E03EB2">
        <w:rPr>
          <w:rFonts w:ascii="Times New Roman" w:hAnsi="Times New Roman" w:cs="Times New Roman"/>
        </w:rPr>
        <w:t>(w formie</w:t>
      </w:r>
      <w:r w:rsidR="00DF1150" w:rsidRPr="00E03EB2">
        <w:rPr>
          <w:rFonts w:ascii="Times New Roman" w:hAnsi="Times New Roman" w:cs="Times New Roman"/>
          <w:b/>
        </w:rPr>
        <w:t xml:space="preserve"> wniosku</w:t>
      </w:r>
      <w:r w:rsidR="00DF1150" w:rsidRPr="00E03EB2">
        <w:rPr>
          <w:rFonts w:ascii="Times New Roman" w:hAnsi="Times New Roman" w:cs="Times New Roman"/>
        </w:rPr>
        <w:t>,</w:t>
      </w:r>
      <w:r w:rsidR="00DF1150" w:rsidRPr="00E03EB2">
        <w:rPr>
          <w:rFonts w:ascii="Times New Roman" w:hAnsi="Times New Roman" w:cs="Times New Roman"/>
          <w:b/>
        </w:rPr>
        <w:t xml:space="preserve"> </w:t>
      </w:r>
      <w:r w:rsidR="00DF1150" w:rsidRPr="00E03EB2">
        <w:rPr>
          <w:rFonts w:ascii="Times New Roman" w:hAnsi="Times New Roman" w:cs="Times New Roman"/>
        </w:rPr>
        <w:t>zgodnie z wzorem Zamawiającego)</w:t>
      </w:r>
      <w:r w:rsidR="000619FC">
        <w:rPr>
          <w:rFonts w:ascii="Times New Roman" w:hAnsi="Times New Roman" w:cs="Times New Roman"/>
        </w:rPr>
        <w:t xml:space="preserve"> </w:t>
      </w:r>
      <w:r w:rsidR="000619FC" w:rsidRPr="00372511">
        <w:rPr>
          <w:rFonts w:ascii="Times New Roman" w:hAnsi="Times New Roman"/>
          <w:b/>
          <w:bCs/>
        </w:rPr>
        <w:t>z zastrzeżeniem przez Zamawiającego pojazdów</w:t>
      </w:r>
      <w:r w:rsidR="000619FC" w:rsidRPr="00372511">
        <w:rPr>
          <w:rFonts w:ascii="Times New Roman" w:hAnsi="Times New Roman"/>
        </w:rPr>
        <w:t xml:space="preserve"> tzw. „chińskich marek” tj: produkowane przez firmy: CHERY, OMODA, JAECO, GEELY, VOLVO (rok produkcji od 2010), BYD, BEIJING, SANC, MG, MAXUS, FAW, HONGQI, DONGFENG, FORTING, XPENG, HUAWEI, YUTONG, KING LONG) </w:t>
      </w:r>
      <w:r w:rsidR="000619FC" w:rsidRPr="0056253E">
        <w:rPr>
          <w:rFonts w:ascii="Times New Roman" w:hAnsi="Times New Roman"/>
          <w:color w:val="000000"/>
        </w:rPr>
        <w:t>przewidzianych do realizacji przedmiotu Umowy</w:t>
      </w:r>
      <w:r w:rsidR="000619FC" w:rsidRPr="0056253E">
        <w:rPr>
          <w:rFonts w:ascii="Times New Roman" w:hAnsi="Times New Roman"/>
          <w:b/>
          <w:bCs/>
          <w:color w:val="000000"/>
        </w:rPr>
        <w:t xml:space="preserve"> </w:t>
      </w:r>
      <w:r w:rsidR="000619FC" w:rsidRPr="0056253E">
        <w:rPr>
          <w:rFonts w:ascii="Times New Roman" w:hAnsi="Times New Roman"/>
          <w:color w:val="000000"/>
        </w:rPr>
        <w:t>w celu wystawienia przepustek upoważniających do wejścia i wjazdu na teren kompleksu wojskowego</w:t>
      </w:r>
      <w:r w:rsidRPr="00E03EB2">
        <w:rPr>
          <w:rFonts w:ascii="Times New Roman" w:eastAsia="Calibri" w:hAnsi="Times New Roman" w:cs="Times New Roman"/>
        </w:rPr>
        <w:t>.</w:t>
      </w:r>
    </w:p>
    <w:p w14:paraId="54E9DF50" w14:textId="7ADEFEBB" w:rsidR="000D5311" w:rsidRPr="00E03EB2" w:rsidRDefault="000D5311" w:rsidP="002C7CCC">
      <w:pPr>
        <w:pStyle w:val="Akapitzlist"/>
        <w:numPr>
          <w:ilvl w:val="0"/>
          <w:numId w:val="5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O</w:t>
      </w:r>
      <w:r w:rsidR="00D4686C" w:rsidRPr="00E03EB2">
        <w:rPr>
          <w:rFonts w:ascii="Times New Roman" w:hAnsi="Times New Roman" w:cs="Times New Roman"/>
        </w:rPr>
        <w:t xml:space="preserve">bowiązek, o którym mowa w </w:t>
      </w:r>
      <w:r w:rsidR="00915DD4" w:rsidRPr="00E03EB2">
        <w:rPr>
          <w:rFonts w:ascii="Times New Roman" w:eastAsia="Calibri" w:hAnsi="Times New Roman" w:cs="Times New Roman"/>
        </w:rPr>
        <w:t xml:space="preserve">ust. </w:t>
      </w:r>
      <w:r w:rsidR="00C721A6" w:rsidRPr="00E03EB2">
        <w:rPr>
          <w:rFonts w:ascii="Times New Roman" w:eastAsia="Calibri" w:hAnsi="Times New Roman" w:cs="Times New Roman"/>
        </w:rPr>
        <w:t>8</w:t>
      </w:r>
      <w:r w:rsidR="000619FC">
        <w:rPr>
          <w:rFonts w:ascii="Times New Roman" w:eastAsia="Calibri" w:hAnsi="Times New Roman" w:cs="Times New Roman"/>
        </w:rPr>
        <w:t xml:space="preserve"> i ust. 16</w:t>
      </w:r>
      <w:r w:rsidR="00D4686C" w:rsidRPr="00E03EB2">
        <w:rPr>
          <w:rFonts w:ascii="Times New Roman" w:eastAsia="Calibri" w:hAnsi="Times New Roman" w:cs="Times New Roman"/>
        </w:rPr>
        <w:t xml:space="preserve"> dotyczy także </w:t>
      </w:r>
      <w:r w:rsidRPr="00E03EB2">
        <w:rPr>
          <w:rFonts w:ascii="Times New Roman" w:eastAsia="Calibri" w:hAnsi="Times New Roman" w:cs="Times New Roman"/>
        </w:rPr>
        <w:t>P</w:t>
      </w:r>
      <w:r w:rsidR="00D4686C" w:rsidRPr="00E03EB2">
        <w:rPr>
          <w:rFonts w:ascii="Times New Roman" w:eastAsia="Calibri" w:hAnsi="Times New Roman" w:cs="Times New Roman"/>
        </w:rPr>
        <w:t xml:space="preserve">odwykonawcy realizującego zakres </w:t>
      </w:r>
      <w:r w:rsidR="00E7458A" w:rsidRPr="00E03EB2">
        <w:rPr>
          <w:rFonts w:ascii="Times New Roman" w:eastAsia="Calibri" w:hAnsi="Times New Roman" w:cs="Times New Roman"/>
        </w:rPr>
        <w:t>prac składających się na wykonanie usługi</w:t>
      </w:r>
      <w:r w:rsidR="00D4686C" w:rsidRPr="00E03EB2">
        <w:rPr>
          <w:rFonts w:ascii="Times New Roman" w:eastAsia="Calibri" w:hAnsi="Times New Roman" w:cs="Times New Roman"/>
        </w:rPr>
        <w:t xml:space="preserve"> objęt</w:t>
      </w:r>
      <w:r w:rsidR="00E7458A" w:rsidRPr="00E03EB2">
        <w:rPr>
          <w:rFonts w:ascii="Times New Roman" w:eastAsia="Calibri" w:hAnsi="Times New Roman" w:cs="Times New Roman"/>
        </w:rPr>
        <w:t>ej</w:t>
      </w:r>
      <w:r w:rsidR="00D4686C" w:rsidRPr="00E03EB2">
        <w:rPr>
          <w:rFonts w:ascii="Times New Roman" w:eastAsia="Calibri" w:hAnsi="Times New Roman" w:cs="Times New Roman"/>
        </w:rPr>
        <w:t xml:space="preserve"> niniejszą</w:t>
      </w:r>
      <w:r w:rsidRPr="00E03EB2">
        <w:rPr>
          <w:rFonts w:ascii="Times New Roman" w:eastAsia="Calibri" w:hAnsi="Times New Roman" w:cs="Times New Roman"/>
        </w:rPr>
        <w:t xml:space="preserve"> U</w:t>
      </w:r>
      <w:r w:rsidR="00D4686C" w:rsidRPr="00E03EB2">
        <w:rPr>
          <w:rFonts w:ascii="Times New Roman" w:eastAsia="Calibri" w:hAnsi="Times New Roman" w:cs="Times New Roman"/>
        </w:rPr>
        <w:t>mową.</w:t>
      </w:r>
    </w:p>
    <w:p w14:paraId="2B28F494" w14:textId="0A384B06" w:rsidR="00D4686C" w:rsidRPr="00E03EB2" w:rsidRDefault="000D5311" w:rsidP="002C7CCC">
      <w:pPr>
        <w:pStyle w:val="Akapitzlist"/>
        <w:numPr>
          <w:ilvl w:val="0"/>
          <w:numId w:val="51"/>
        </w:numPr>
        <w:suppressAutoHyphens/>
        <w:autoSpaceDE w:val="0"/>
        <w:autoSpaceDN w:val="0"/>
        <w:adjustRightInd w:val="0"/>
        <w:spacing w:after="0" w:line="360" w:lineRule="auto"/>
        <w:ind w:left="284" w:hanging="426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Z</w:t>
      </w:r>
      <w:r w:rsidR="00D4686C" w:rsidRPr="00E03EB2">
        <w:rPr>
          <w:rFonts w:ascii="Times New Roman" w:eastAsia="Calibri" w:hAnsi="Times New Roman" w:cs="Times New Roman"/>
        </w:rPr>
        <w:t>amawiający zastrzega sobie prawo niewystawienia przepustek upoważniających</w:t>
      </w:r>
      <w:r w:rsidRPr="00E03EB2">
        <w:rPr>
          <w:rFonts w:ascii="Times New Roman" w:eastAsia="Calibri" w:hAnsi="Times New Roman" w:cs="Times New Roman"/>
        </w:rPr>
        <w:t xml:space="preserve"> </w:t>
      </w:r>
      <w:r w:rsidR="00D4686C" w:rsidRPr="00E03EB2">
        <w:rPr>
          <w:rFonts w:ascii="Times New Roman" w:eastAsia="Calibri" w:hAnsi="Times New Roman" w:cs="Times New Roman"/>
        </w:rPr>
        <w:t>do wejścia</w:t>
      </w:r>
      <w:r w:rsidR="0098004C" w:rsidRPr="00E03EB2">
        <w:rPr>
          <w:rFonts w:ascii="Times New Roman" w:eastAsia="Calibri" w:hAnsi="Times New Roman" w:cs="Times New Roman"/>
        </w:rPr>
        <w:br/>
      </w:r>
      <w:r w:rsidR="00D4686C" w:rsidRPr="00E03EB2">
        <w:rPr>
          <w:rFonts w:ascii="Times New Roman" w:eastAsia="Calibri" w:hAnsi="Times New Roman" w:cs="Times New Roman"/>
        </w:rPr>
        <w:t>i wjazdu na teren</w:t>
      </w:r>
      <w:r w:rsidR="00C81F66" w:rsidRPr="00E03EB2">
        <w:rPr>
          <w:rFonts w:ascii="Times New Roman" w:eastAsia="Calibri" w:hAnsi="Times New Roman" w:cs="Times New Roman"/>
        </w:rPr>
        <w:t xml:space="preserve"> robót</w:t>
      </w:r>
      <w:r w:rsidR="00D4686C" w:rsidRPr="00E03EB2">
        <w:rPr>
          <w:rFonts w:ascii="Times New Roman" w:eastAsia="Calibri" w:hAnsi="Times New Roman" w:cs="Times New Roman"/>
        </w:rPr>
        <w:t>, w przypadku niedopełnienia o</w:t>
      </w:r>
      <w:r w:rsidR="00915DD4" w:rsidRPr="00E03EB2">
        <w:rPr>
          <w:rFonts w:ascii="Times New Roman" w:eastAsia="Calibri" w:hAnsi="Times New Roman" w:cs="Times New Roman"/>
        </w:rPr>
        <w:t>bowiązku,</w:t>
      </w:r>
      <w:r w:rsidR="002063E8" w:rsidRPr="00E03EB2">
        <w:rPr>
          <w:rFonts w:ascii="Times New Roman" w:eastAsia="Calibri" w:hAnsi="Times New Roman" w:cs="Times New Roman"/>
        </w:rPr>
        <w:t xml:space="preserve"> </w:t>
      </w:r>
      <w:r w:rsidR="00797F42" w:rsidRPr="00E03EB2">
        <w:rPr>
          <w:rFonts w:ascii="Times New Roman" w:eastAsia="Calibri" w:hAnsi="Times New Roman" w:cs="Times New Roman"/>
        </w:rPr>
        <w:t xml:space="preserve">o którym mowa </w:t>
      </w:r>
      <w:r w:rsidR="00125060">
        <w:rPr>
          <w:rFonts w:ascii="Times New Roman" w:eastAsia="Calibri" w:hAnsi="Times New Roman" w:cs="Times New Roman"/>
        </w:rPr>
        <w:br/>
      </w:r>
      <w:r w:rsidR="00797F42" w:rsidRPr="00E03EB2">
        <w:rPr>
          <w:rFonts w:ascii="Times New Roman" w:eastAsia="Calibri" w:hAnsi="Times New Roman" w:cs="Times New Roman"/>
        </w:rPr>
        <w:t>w ust.</w:t>
      </w:r>
      <w:r w:rsidR="000619FC">
        <w:rPr>
          <w:rFonts w:ascii="Times New Roman" w:eastAsia="Calibri" w:hAnsi="Times New Roman" w:cs="Times New Roman"/>
        </w:rPr>
        <w:t xml:space="preserve"> </w:t>
      </w:r>
      <w:r w:rsidR="00C721A6" w:rsidRPr="00E03EB2">
        <w:rPr>
          <w:rFonts w:ascii="Times New Roman" w:eastAsia="Calibri" w:hAnsi="Times New Roman" w:cs="Times New Roman"/>
        </w:rPr>
        <w:t>8</w:t>
      </w:r>
      <w:r w:rsidR="00797F42" w:rsidRPr="00E03EB2">
        <w:rPr>
          <w:rFonts w:ascii="Times New Roman" w:eastAsia="Calibri" w:hAnsi="Times New Roman" w:cs="Times New Roman"/>
        </w:rPr>
        <w:t xml:space="preserve"> </w:t>
      </w:r>
      <w:r w:rsidR="00A717D7" w:rsidRPr="00E03EB2">
        <w:rPr>
          <w:rFonts w:ascii="Times New Roman" w:eastAsia="Calibri" w:hAnsi="Times New Roman" w:cs="Times New Roman"/>
        </w:rPr>
        <w:t xml:space="preserve">i </w:t>
      </w:r>
      <w:r w:rsidR="00C15624" w:rsidRPr="00E03EB2">
        <w:rPr>
          <w:rFonts w:ascii="Times New Roman" w:eastAsia="Calibri" w:hAnsi="Times New Roman" w:cs="Times New Roman"/>
        </w:rPr>
        <w:t xml:space="preserve">w </w:t>
      </w:r>
      <w:r w:rsidR="00221D32" w:rsidRPr="00E03EB2">
        <w:rPr>
          <w:rFonts w:ascii="Times New Roman" w:eastAsia="Calibri" w:hAnsi="Times New Roman" w:cs="Times New Roman"/>
        </w:rPr>
        <w:t>ust.</w:t>
      </w:r>
      <w:r w:rsidR="00775D2D" w:rsidRPr="00E03EB2">
        <w:rPr>
          <w:rFonts w:ascii="Times New Roman" w:eastAsia="Calibri" w:hAnsi="Times New Roman" w:cs="Times New Roman"/>
        </w:rPr>
        <w:t xml:space="preserve"> </w:t>
      </w:r>
      <w:r w:rsidR="00C721A6" w:rsidRPr="00E03EB2">
        <w:rPr>
          <w:rFonts w:ascii="Times New Roman" w:eastAsia="Calibri" w:hAnsi="Times New Roman" w:cs="Times New Roman"/>
        </w:rPr>
        <w:t>9</w:t>
      </w:r>
      <w:r w:rsidR="00D4686C" w:rsidRPr="00E03EB2">
        <w:rPr>
          <w:rFonts w:ascii="Times New Roman" w:eastAsia="Calibri" w:hAnsi="Times New Roman" w:cs="Times New Roman"/>
        </w:rPr>
        <w:t>.</w:t>
      </w:r>
    </w:p>
    <w:p w14:paraId="5D3B968C" w14:textId="77777777" w:rsidR="00D4686C" w:rsidRPr="00E03EB2" w:rsidRDefault="00082A6F" w:rsidP="002C7CCC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0" w:line="360" w:lineRule="auto"/>
        <w:ind w:left="284" w:hanging="426"/>
        <w:contextualSpacing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Zamawiający </w:t>
      </w:r>
      <w:r w:rsidRPr="00E03EB2">
        <w:rPr>
          <w:rFonts w:ascii="Times New Roman" w:hAnsi="Times New Roman" w:cs="Times New Roman"/>
          <w:b/>
        </w:rPr>
        <w:t>dopuszcza możliwość zmiany osób</w:t>
      </w:r>
      <w:r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  <w:u w:val="single"/>
        </w:rPr>
        <w:t>Wykonawcy</w:t>
      </w:r>
      <w:r w:rsidR="00AC537A" w:rsidRPr="00E03EB2">
        <w:rPr>
          <w:rFonts w:ascii="Times New Roman" w:hAnsi="Times New Roman" w:cs="Times New Roman"/>
        </w:rPr>
        <w:t xml:space="preserve"> biorących udział</w:t>
      </w:r>
      <w:r w:rsidR="006640BD"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>w realizacji przedmiotu</w:t>
      </w:r>
      <w:r w:rsidR="00706EA6">
        <w:rPr>
          <w:rFonts w:ascii="Times New Roman" w:hAnsi="Times New Roman" w:cs="Times New Roman"/>
        </w:rPr>
        <w:t xml:space="preserve"> niniejszej</w:t>
      </w:r>
      <w:r w:rsidRPr="00E03EB2">
        <w:rPr>
          <w:rFonts w:ascii="Times New Roman" w:hAnsi="Times New Roman" w:cs="Times New Roman"/>
        </w:rPr>
        <w:t xml:space="preserve"> </w:t>
      </w:r>
      <w:r w:rsidR="006640BD" w:rsidRPr="00E03EB2">
        <w:rPr>
          <w:rFonts w:ascii="Times New Roman" w:hAnsi="Times New Roman" w:cs="Times New Roman"/>
        </w:rPr>
        <w:t>U</w:t>
      </w:r>
      <w:r w:rsidRPr="00E03EB2">
        <w:rPr>
          <w:rFonts w:ascii="Times New Roman" w:hAnsi="Times New Roman" w:cs="Times New Roman"/>
        </w:rPr>
        <w:t xml:space="preserve">mowy, o których mowa w </w:t>
      </w:r>
      <w:r w:rsidR="00915DD4" w:rsidRPr="00E03EB2">
        <w:rPr>
          <w:rFonts w:ascii="Times New Roman" w:eastAsia="Calibri" w:hAnsi="Times New Roman" w:cs="Times New Roman"/>
        </w:rPr>
        <w:t xml:space="preserve">ust. </w:t>
      </w:r>
      <w:r w:rsidR="00C721A6" w:rsidRPr="00E03EB2">
        <w:rPr>
          <w:rFonts w:ascii="Times New Roman" w:eastAsia="Calibri" w:hAnsi="Times New Roman" w:cs="Times New Roman"/>
        </w:rPr>
        <w:t>8</w:t>
      </w:r>
      <w:r w:rsidRPr="00E03EB2">
        <w:rPr>
          <w:rFonts w:ascii="Times New Roman" w:eastAsia="Calibri" w:hAnsi="Times New Roman" w:cs="Times New Roman"/>
        </w:rPr>
        <w:t xml:space="preserve"> </w:t>
      </w:r>
      <w:r w:rsidRPr="00E03EB2">
        <w:rPr>
          <w:rFonts w:ascii="Times New Roman" w:eastAsia="Calibri" w:hAnsi="Times New Roman" w:cs="Times New Roman"/>
          <w:u w:val="single"/>
        </w:rPr>
        <w:t xml:space="preserve">lub </w:t>
      </w:r>
      <w:r w:rsidR="00703A86" w:rsidRPr="00E03EB2">
        <w:rPr>
          <w:rFonts w:ascii="Times New Roman" w:eastAsia="Calibri" w:hAnsi="Times New Roman" w:cs="Times New Roman"/>
          <w:u w:val="single"/>
        </w:rPr>
        <w:t>P</w:t>
      </w:r>
      <w:r w:rsidRPr="00E03EB2">
        <w:rPr>
          <w:rFonts w:ascii="Times New Roman" w:eastAsia="Calibri" w:hAnsi="Times New Roman" w:cs="Times New Roman"/>
          <w:u w:val="single"/>
        </w:rPr>
        <w:t>odwykonawcy</w:t>
      </w:r>
      <w:r w:rsidRPr="00E03EB2">
        <w:rPr>
          <w:rFonts w:ascii="Times New Roman" w:eastAsia="Calibri" w:hAnsi="Times New Roman" w:cs="Times New Roman"/>
        </w:rPr>
        <w:t xml:space="preserve">, o którym mowa </w:t>
      </w:r>
      <w:r w:rsidR="009557A6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>w ust</w:t>
      </w:r>
      <w:r w:rsidR="00915DD4" w:rsidRPr="00E03EB2">
        <w:rPr>
          <w:rFonts w:ascii="Times New Roman" w:eastAsia="Calibri" w:hAnsi="Times New Roman" w:cs="Times New Roman"/>
        </w:rPr>
        <w:t xml:space="preserve">. </w:t>
      </w:r>
      <w:r w:rsidR="00C721A6" w:rsidRPr="00E03EB2">
        <w:rPr>
          <w:rFonts w:ascii="Times New Roman" w:eastAsia="Calibri" w:hAnsi="Times New Roman" w:cs="Times New Roman"/>
        </w:rPr>
        <w:t>9</w:t>
      </w:r>
      <w:r w:rsidR="00505E2A">
        <w:rPr>
          <w:rFonts w:ascii="Times New Roman" w:eastAsia="Calibri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 xml:space="preserve">oraz </w:t>
      </w:r>
      <w:r w:rsidRPr="00E03EB2">
        <w:rPr>
          <w:rFonts w:ascii="Times New Roman" w:hAnsi="Times New Roman" w:cs="Times New Roman"/>
          <w:u w:val="single"/>
        </w:rPr>
        <w:t>przedstawicieli stron</w:t>
      </w:r>
      <w:r w:rsidRPr="00E03EB2">
        <w:rPr>
          <w:rFonts w:ascii="Times New Roman" w:hAnsi="Times New Roman" w:cs="Times New Roman"/>
        </w:rPr>
        <w:t xml:space="preserve"> wskazanych w </w:t>
      </w:r>
      <w:r w:rsidR="0047385E" w:rsidRPr="00E03EB2">
        <w:rPr>
          <w:rFonts w:ascii="Times New Roman" w:hAnsi="Times New Roman" w:cs="Times New Roman"/>
        </w:rPr>
        <w:t>§ 5</w:t>
      </w:r>
      <w:r w:rsidRPr="00E03EB2">
        <w:rPr>
          <w:rFonts w:ascii="Times New Roman" w:hAnsi="Times New Roman" w:cs="Times New Roman"/>
        </w:rPr>
        <w:t xml:space="preserve"> ust. 1 i ust. 2, p</w:t>
      </w:r>
      <w:r w:rsidR="00221D32" w:rsidRPr="00E03EB2">
        <w:rPr>
          <w:rFonts w:ascii="Times New Roman" w:hAnsi="Times New Roman" w:cs="Times New Roman"/>
        </w:rPr>
        <w:t>od warunkiem, że osoba wskazana</w:t>
      </w:r>
      <w:r w:rsidR="00DB7180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>do przejęcia obowiązków, będzie posiadała przygotowanie co najmniej ró</w:t>
      </w:r>
      <w:r w:rsidR="00AC537A" w:rsidRPr="00E03EB2">
        <w:rPr>
          <w:rFonts w:ascii="Times New Roman" w:hAnsi="Times New Roman" w:cs="Times New Roman"/>
        </w:rPr>
        <w:t xml:space="preserve">wne osobie </w:t>
      </w:r>
      <w:r w:rsidR="00AC537A" w:rsidRPr="00E03EB2">
        <w:rPr>
          <w:rFonts w:ascii="Times New Roman" w:hAnsi="Times New Roman" w:cs="Times New Roman"/>
        </w:rPr>
        <w:lastRenderedPageBreak/>
        <w:t>dotychczas pełniącej</w:t>
      </w:r>
      <w:r w:rsidR="00915DD4"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>tę funkcję oraz będzie spełniała wymogi określone w specyfikacji warunków zamówienia</w:t>
      </w:r>
      <w:r w:rsidR="004557ED"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 xml:space="preserve">oraz w niniejszej </w:t>
      </w:r>
      <w:r w:rsidR="006640BD" w:rsidRPr="00E03EB2">
        <w:rPr>
          <w:rFonts w:ascii="Times New Roman" w:hAnsi="Times New Roman" w:cs="Times New Roman"/>
        </w:rPr>
        <w:t>U</w:t>
      </w:r>
      <w:r w:rsidR="00703A86" w:rsidRPr="00E03EB2">
        <w:rPr>
          <w:rFonts w:ascii="Times New Roman" w:hAnsi="Times New Roman" w:cs="Times New Roman"/>
        </w:rPr>
        <w:t>mowie.</w:t>
      </w:r>
    </w:p>
    <w:p w14:paraId="520B6F52" w14:textId="1771F7B3" w:rsidR="00D4686C" w:rsidRPr="00E03EB2" w:rsidRDefault="0040608D" w:rsidP="002C7CCC">
      <w:pPr>
        <w:widowControl w:val="0"/>
        <w:numPr>
          <w:ilvl w:val="0"/>
          <w:numId w:val="51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284" w:hanging="426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Wykonawca zobowiązany jest do i</w:t>
      </w:r>
      <w:r w:rsidR="00082A6F" w:rsidRPr="00E03EB2">
        <w:rPr>
          <w:rFonts w:ascii="Times New Roman" w:eastAsia="Calibri" w:hAnsi="Times New Roman" w:cs="Times New Roman"/>
          <w:kern w:val="1"/>
          <w:lang w:eastAsia="zh-CN"/>
        </w:rPr>
        <w:t>nformowania o zmianie pracowników zaangażowanych</w:t>
      </w:r>
      <w:r w:rsidR="006640BD" w:rsidRPr="00E03EB2">
        <w:rPr>
          <w:rFonts w:ascii="Times New Roman" w:eastAsia="Calibri" w:hAnsi="Times New Roman" w:cs="Times New Roman"/>
          <w:kern w:val="1"/>
          <w:lang w:eastAsia="zh-CN"/>
        </w:rPr>
        <w:br/>
      </w:r>
      <w:r w:rsidR="00082A6F" w:rsidRPr="00E03EB2">
        <w:rPr>
          <w:rFonts w:ascii="Times New Roman" w:eastAsia="Calibri" w:hAnsi="Times New Roman" w:cs="Times New Roman"/>
          <w:kern w:val="1"/>
          <w:lang w:eastAsia="zh-CN"/>
        </w:rPr>
        <w:t>w realizację przedmiotu</w:t>
      </w:r>
      <w:r w:rsidR="00706EA6">
        <w:rPr>
          <w:rFonts w:ascii="Times New Roman" w:eastAsia="Calibri" w:hAnsi="Times New Roman" w:cs="Times New Roman"/>
          <w:kern w:val="1"/>
          <w:lang w:eastAsia="zh-CN"/>
        </w:rPr>
        <w:t xml:space="preserve"> niniejszej</w:t>
      </w:r>
      <w:r w:rsidR="00082A6F" w:rsidRPr="00E03EB2">
        <w:rPr>
          <w:rFonts w:ascii="Times New Roman" w:eastAsia="Calibri" w:hAnsi="Times New Roman" w:cs="Times New Roman"/>
          <w:kern w:val="1"/>
          <w:lang w:eastAsia="zh-CN"/>
        </w:rPr>
        <w:t xml:space="preserve"> </w:t>
      </w:r>
      <w:r w:rsidR="002063E8" w:rsidRPr="00E03EB2">
        <w:rPr>
          <w:rFonts w:ascii="Times New Roman" w:eastAsia="Calibri" w:hAnsi="Times New Roman" w:cs="Times New Roman"/>
          <w:kern w:val="1"/>
          <w:lang w:eastAsia="zh-CN"/>
        </w:rPr>
        <w:t>U</w:t>
      </w:r>
      <w:r w:rsidR="00082A6F" w:rsidRPr="00E03EB2">
        <w:rPr>
          <w:rFonts w:ascii="Times New Roman" w:eastAsia="Calibri" w:hAnsi="Times New Roman" w:cs="Times New Roman"/>
          <w:kern w:val="1"/>
          <w:lang w:eastAsia="zh-CN"/>
        </w:rPr>
        <w:t xml:space="preserve">mowy, nie później niż na </w:t>
      </w:r>
      <w:r w:rsidR="00082A6F" w:rsidRPr="00E03EB2">
        <w:rPr>
          <w:rFonts w:ascii="Times New Roman" w:eastAsia="Calibri" w:hAnsi="Times New Roman" w:cs="Times New Roman"/>
          <w:b/>
          <w:kern w:val="1"/>
          <w:lang w:eastAsia="zh-CN"/>
        </w:rPr>
        <w:t>2 dni</w:t>
      </w:r>
      <w:r w:rsidR="00082A6F" w:rsidRPr="00E03EB2">
        <w:rPr>
          <w:rFonts w:ascii="Times New Roman" w:eastAsia="Calibri" w:hAnsi="Times New Roman" w:cs="Times New Roman"/>
          <w:kern w:val="1"/>
          <w:lang w:eastAsia="zh-CN"/>
        </w:rPr>
        <w:t xml:space="preserve"> przed</w:t>
      </w:r>
      <w:r w:rsidR="00D01D8F" w:rsidRPr="00E03EB2">
        <w:rPr>
          <w:rFonts w:ascii="Times New Roman" w:eastAsia="Calibri" w:hAnsi="Times New Roman" w:cs="Times New Roman"/>
          <w:kern w:val="1"/>
          <w:lang w:eastAsia="zh-CN"/>
        </w:rPr>
        <w:t xml:space="preserve"> podjęciem przez nich czynności</w:t>
      </w:r>
      <w:r w:rsidR="000619FC">
        <w:rPr>
          <w:rFonts w:ascii="Times New Roman" w:eastAsia="Calibri" w:hAnsi="Times New Roman" w:cs="Times New Roman"/>
          <w:kern w:val="1"/>
          <w:lang w:eastAsia="zh-CN"/>
        </w:rPr>
        <w:t xml:space="preserve"> </w:t>
      </w:r>
      <w:r w:rsidR="00082A6F" w:rsidRPr="00E03EB2">
        <w:rPr>
          <w:rFonts w:ascii="Times New Roman" w:eastAsia="Calibri" w:hAnsi="Times New Roman" w:cs="Times New Roman"/>
          <w:kern w:val="1"/>
          <w:lang w:eastAsia="zh-CN"/>
        </w:rPr>
        <w:t xml:space="preserve">na terenie </w:t>
      </w:r>
      <w:r w:rsidR="00C65096" w:rsidRPr="00E03EB2">
        <w:rPr>
          <w:rFonts w:ascii="Times New Roman" w:eastAsia="Calibri" w:hAnsi="Times New Roman" w:cs="Times New Roman"/>
          <w:kern w:val="1"/>
          <w:lang w:eastAsia="zh-CN"/>
        </w:rPr>
        <w:t>robót lub innych związanych z realizacją niniejszej Umowy</w:t>
      </w:r>
      <w:r w:rsidR="00082A6F" w:rsidRPr="00E03EB2">
        <w:rPr>
          <w:rFonts w:ascii="Times New Roman" w:eastAsia="Calibri" w:hAnsi="Times New Roman" w:cs="Times New Roman"/>
        </w:rPr>
        <w:t>.</w:t>
      </w:r>
    </w:p>
    <w:p w14:paraId="1BBA7D4D" w14:textId="77777777" w:rsidR="00C65096" w:rsidRPr="00E03EB2" w:rsidRDefault="00082A6F" w:rsidP="002C7CCC">
      <w:pPr>
        <w:widowControl w:val="0"/>
        <w:numPr>
          <w:ilvl w:val="0"/>
          <w:numId w:val="51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284" w:hanging="426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Wykonawca zobowiązany jest do przedkładania Zamawiającemu zaktualizo</w:t>
      </w:r>
      <w:r w:rsidR="00C65096" w:rsidRPr="00E03EB2">
        <w:rPr>
          <w:rFonts w:ascii="Times New Roman" w:hAnsi="Times New Roman" w:cs="Times New Roman"/>
        </w:rPr>
        <w:t>wanych wykazów osób i pojazdów.</w:t>
      </w:r>
    </w:p>
    <w:p w14:paraId="5C65A4A6" w14:textId="77777777" w:rsidR="00D4686C" w:rsidRDefault="00082A6F" w:rsidP="002C7CCC">
      <w:pPr>
        <w:widowControl w:val="0"/>
        <w:numPr>
          <w:ilvl w:val="0"/>
          <w:numId w:val="51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284" w:hanging="426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Każdorazowa zmiana wykazu osób oraz przedsta</w:t>
      </w:r>
      <w:r w:rsidR="00D01D8F" w:rsidRPr="00E03EB2">
        <w:rPr>
          <w:rFonts w:ascii="Times New Roman" w:hAnsi="Times New Roman" w:cs="Times New Roman"/>
        </w:rPr>
        <w:t xml:space="preserve">wicieli stron </w:t>
      </w:r>
      <w:r w:rsidR="00D01D8F" w:rsidRPr="00E03EB2">
        <w:rPr>
          <w:rFonts w:ascii="Times New Roman" w:hAnsi="Times New Roman" w:cs="Times New Roman"/>
          <w:b/>
        </w:rPr>
        <w:t>nie wymaga</w:t>
      </w:r>
      <w:r w:rsidR="00D01D8F" w:rsidRPr="00E03EB2">
        <w:rPr>
          <w:rFonts w:ascii="Times New Roman" w:hAnsi="Times New Roman" w:cs="Times New Roman"/>
        </w:rPr>
        <w:t xml:space="preserve"> aneksu</w:t>
      </w:r>
      <w:r w:rsidR="00C65096"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>do</w:t>
      </w:r>
      <w:r w:rsidR="00706EA6">
        <w:rPr>
          <w:rFonts w:ascii="Times New Roman" w:hAnsi="Times New Roman" w:cs="Times New Roman"/>
        </w:rPr>
        <w:t xml:space="preserve"> niniejszej</w:t>
      </w:r>
      <w:r w:rsidR="00BE0074" w:rsidRPr="00E03EB2">
        <w:rPr>
          <w:rFonts w:ascii="Times New Roman" w:hAnsi="Times New Roman" w:cs="Times New Roman"/>
        </w:rPr>
        <w:t xml:space="preserve"> U</w:t>
      </w:r>
      <w:r w:rsidRPr="00E03EB2">
        <w:rPr>
          <w:rFonts w:ascii="Times New Roman" w:hAnsi="Times New Roman" w:cs="Times New Roman"/>
        </w:rPr>
        <w:t>mowy.</w:t>
      </w:r>
    </w:p>
    <w:p w14:paraId="426A5E8E" w14:textId="77777777" w:rsidR="00C33BEB" w:rsidRDefault="00C33BEB" w:rsidP="002C7CCC">
      <w:pPr>
        <w:widowControl w:val="0"/>
        <w:numPr>
          <w:ilvl w:val="0"/>
          <w:numId w:val="51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284" w:hanging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Wykonawca. Podwykonawca oraz wszyscy pracownicy realizujący ze strony Wykonawcy przedmiot niniejszej Umowy przed przystąpieniem do jej realizacji są zobowiązani do zapoznania się </w:t>
      </w:r>
      <w:r>
        <w:rPr>
          <w:rFonts w:ascii="Times New Roman" w:hAnsi="Times New Roman" w:cs="Times New Roman"/>
        </w:rPr>
        <w:br/>
        <w:t>i stosowania się do obowiązujących przepisów na terenie kompleksu wojskowego w zakresie wejścia i wjazdu.</w:t>
      </w:r>
    </w:p>
    <w:p w14:paraId="359BCCFA" w14:textId="16DEE981" w:rsidR="000619FC" w:rsidRPr="000619FC" w:rsidRDefault="000619FC" w:rsidP="00E31A3C">
      <w:pPr>
        <w:numPr>
          <w:ilvl w:val="0"/>
          <w:numId w:val="51"/>
        </w:numPr>
        <w:spacing w:after="0" w:line="360" w:lineRule="auto"/>
        <w:jc w:val="both"/>
      </w:pPr>
      <w:r w:rsidRPr="00F62D09">
        <w:rPr>
          <w:rFonts w:ascii="Times New Roman" w:hAnsi="Times New Roman"/>
        </w:rPr>
        <w:t>Wykonawca</w:t>
      </w:r>
      <w:r>
        <w:rPr>
          <w:rFonts w:ascii="Times New Roman" w:hAnsi="Times New Roman"/>
        </w:rPr>
        <w:t xml:space="preserve"> </w:t>
      </w:r>
      <w:r w:rsidRPr="00F62D09">
        <w:rPr>
          <w:rFonts w:ascii="Times New Roman" w:hAnsi="Times New Roman"/>
        </w:rPr>
        <w:t xml:space="preserve">oświadcza, że do realizacji przedmiotu umowy skieruje osoby, które posiadają obywatelstwo polskie i nie są skazane prawomocnym wyrokiem za przestępstwo umyślne ścigane </w:t>
      </w:r>
      <w:r>
        <w:rPr>
          <w:rFonts w:ascii="Times New Roman" w:hAnsi="Times New Roman"/>
        </w:rPr>
        <w:br/>
      </w:r>
      <w:r w:rsidRPr="00F62D09">
        <w:rPr>
          <w:rFonts w:ascii="Times New Roman" w:hAnsi="Times New Roman"/>
        </w:rPr>
        <w:t>z oskarżenia publicznego lub za umyślne przestępstwo skarbowe</w:t>
      </w:r>
      <w:r>
        <w:t>.</w:t>
      </w:r>
    </w:p>
    <w:p w14:paraId="05BA36CB" w14:textId="77777777" w:rsidR="002214D0" w:rsidRPr="00E03EB2" w:rsidRDefault="002214D0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  <w:bCs/>
        </w:rPr>
        <w:t>§ 5</w:t>
      </w:r>
    </w:p>
    <w:p w14:paraId="53D4CEFB" w14:textId="77777777" w:rsidR="002214D0" w:rsidRPr="00E03EB2" w:rsidRDefault="002214D0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</w:rPr>
        <w:t>PRZEDSTAWICIELE STRON UMOWY</w:t>
      </w:r>
    </w:p>
    <w:p w14:paraId="261546BB" w14:textId="77777777" w:rsidR="002214D0" w:rsidRPr="00E03EB2" w:rsidRDefault="002214D0" w:rsidP="002C7CCC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  <w:b/>
        </w:rPr>
        <w:t>Zamawiający oświadcza, że powołał</w:t>
      </w:r>
      <w:r w:rsidRPr="00E03EB2">
        <w:rPr>
          <w:rFonts w:ascii="Times New Roman" w:hAnsi="Times New Roman" w:cs="Times New Roman"/>
        </w:rPr>
        <w:t>:</w:t>
      </w:r>
    </w:p>
    <w:p w14:paraId="19473BB8" w14:textId="77777777" w:rsidR="006B4195" w:rsidRDefault="002214D0" w:rsidP="002C7CC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567" w:hanging="283"/>
        <w:rPr>
          <w:rFonts w:ascii="Times New Roman" w:hAnsi="Times New Roman" w:cs="Times New Roman"/>
        </w:rPr>
      </w:pPr>
      <w:r w:rsidRPr="000A6CAD">
        <w:rPr>
          <w:rFonts w:ascii="Times New Roman" w:hAnsi="Times New Roman" w:cs="Times New Roman"/>
          <w:b/>
        </w:rPr>
        <w:t>Koordynatora</w:t>
      </w:r>
      <w:r w:rsidRPr="000A6CAD">
        <w:rPr>
          <w:rFonts w:ascii="Times New Roman" w:hAnsi="Times New Roman" w:cs="Times New Roman"/>
        </w:rPr>
        <w:t xml:space="preserve"> </w:t>
      </w:r>
      <w:r w:rsidR="00282C39" w:rsidRPr="000A6CAD">
        <w:rPr>
          <w:rFonts w:ascii="Times New Roman" w:hAnsi="Times New Roman" w:cs="Times New Roman"/>
        </w:rPr>
        <w:t>–</w:t>
      </w:r>
      <w:r w:rsidR="003137E4">
        <w:rPr>
          <w:rFonts w:ascii="Times New Roman" w:hAnsi="Times New Roman" w:cs="Times New Roman"/>
        </w:rPr>
        <w:t xml:space="preserve"> ………………………………………………….., tel. ……………………….,</w:t>
      </w:r>
    </w:p>
    <w:p w14:paraId="5CCAB5C5" w14:textId="77777777" w:rsidR="00D27221" w:rsidRPr="000A6CAD" w:rsidRDefault="00D27221" w:rsidP="002C7CC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567" w:hanging="283"/>
        <w:rPr>
          <w:rFonts w:ascii="Times New Roman" w:hAnsi="Times New Roman" w:cs="Times New Roman"/>
        </w:rPr>
      </w:pPr>
      <w:r w:rsidRPr="000A6CAD">
        <w:rPr>
          <w:rFonts w:ascii="Times New Roman" w:hAnsi="Times New Roman" w:cs="Times New Roman"/>
          <w:b/>
        </w:rPr>
        <w:t>Koordynatora</w:t>
      </w:r>
      <w:r w:rsidRPr="000A6CAD">
        <w:rPr>
          <w:rFonts w:ascii="Times New Roman" w:hAnsi="Times New Roman" w:cs="Times New Roman"/>
        </w:rPr>
        <w:t xml:space="preserve"> – </w:t>
      </w:r>
      <w:r w:rsidR="003137E4">
        <w:rPr>
          <w:rFonts w:ascii="Times New Roman" w:hAnsi="Times New Roman" w:cs="Times New Roman"/>
        </w:rPr>
        <w:t>………………………………………………….., tel. ……………………….;</w:t>
      </w:r>
    </w:p>
    <w:p w14:paraId="67AC1BAF" w14:textId="77777777" w:rsidR="002214D0" w:rsidRPr="00E03EB2" w:rsidRDefault="002214D0" w:rsidP="002C7CCC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  <w:b/>
        </w:rPr>
        <w:t>Wykonawca oświadcza</w:t>
      </w:r>
      <w:r w:rsidRPr="00E03EB2">
        <w:rPr>
          <w:rFonts w:ascii="Times New Roman" w:hAnsi="Times New Roman" w:cs="Times New Roman"/>
        </w:rPr>
        <w:t xml:space="preserve">, </w:t>
      </w:r>
      <w:r w:rsidRPr="00E03EB2">
        <w:rPr>
          <w:rFonts w:ascii="Times New Roman" w:hAnsi="Times New Roman" w:cs="Times New Roman"/>
          <w:b/>
        </w:rPr>
        <w:t>że powołał</w:t>
      </w:r>
      <w:r w:rsidRPr="00E03EB2">
        <w:rPr>
          <w:rFonts w:ascii="Times New Roman" w:hAnsi="Times New Roman" w:cs="Times New Roman"/>
        </w:rPr>
        <w:t>:</w:t>
      </w:r>
    </w:p>
    <w:p w14:paraId="50AEEF9A" w14:textId="77777777" w:rsidR="002214D0" w:rsidRPr="00E03EB2" w:rsidRDefault="002214D0" w:rsidP="002C7CCC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567"/>
        </w:tabs>
        <w:suppressAutoHyphens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E03EB2">
        <w:rPr>
          <w:rFonts w:ascii="Times New Roman" w:eastAsia="Times New Roman" w:hAnsi="Times New Roman" w:cs="Times New Roman"/>
          <w:b/>
          <w:spacing w:val="-1"/>
          <w:lang w:eastAsia="pl-PL"/>
        </w:rPr>
        <w:t xml:space="preserve">Kierownika </w:t>
      </w:r>
      <w:r w:rsidR="00282C39">
        <w:rPr>
          <w:rFonts w:ascii="Times New Roman" w:eastAsia="Times New Roman" w:hAnsi="Times New Roman" w:cs="Times New Roman"/>
          <w:b/>
          <w:spacing w:val="-1"/>
          <w:lang w:eastAsia="pl-PL"/>
        </w:rPr>
        <w:t>prac</w:t>
      </w:r>
      <w:r w:rsidRPr="00E03EB2">
        <w:rPr>
          <w:rFonts w:ascii="Times New Roman" w:eastAsia="Times New Roman" w:hAnsi="Times New Roman" w:cs="Times New Roman"/>
          <w:spacing w:val="-1"/>
          <w:lang w:eastAsia="pl-PL"/>
        </w:rPr>
        <w:t xml:space="preserve"> </w:t>
      </w:r>
      <w:r w:rsidRPr="00E03EB2">
        <w:rPr>
          <w:rFonts w:ascii="Times New Roman" w:eastAsia="Times New Roman" w:hAnsi="Times New Roman" w:cs="Times New Roman"/>
          <w:b/>
          <w:spacing w:val="-1"/>
          <w:lang w:eastAsia="pl-PL"/>
        </w:rPr>
        <w:t>-</w:t>
      </w:r>
      <w:r w:rsidRPr="00E03EB2">
        <w:rPr>
          <w:rFonts w:ascii="Times New Roman" w:eastAsia="Times New Roman" w:hAnsi="Times New Roman" w:cs="Times New Roman"/>
          <w:spacing w:val="-1"/>
          <w:lang w:eastAsia="pl-PL"/>
        </w:rPr>
        <w:t xml:space="preserve"> </w:t>
      </w:r>
      <w:r w:rsidR="00775D2D" w:rsidRPr="00E03EB2">
        <w:rPr>
          <w:rFonts w:ascii="Times New Roman" w:hAnsi="Times New Roman" w:cs="Times New Roman"/>
        </w:rPr>
        <w:t xml:space="preserve">Pan </w:t>
      </w:r>
      <w:r w:rsidR="00282C39">
        <w:rPr>
          <w:rFonts w:ascii="Times New Roman" w:hAnsi="Times New Roman" w:cs="Times New Roman"/>
        </w:rPr>
        <w:tab/>
      </w:r>
      <w:r w:rsidR="00282C39">
        <w:rPr>
          <w:rFonts w:ascii="Times New Roman" w:hAnsi="Times New Roman" w:cs="Times New Roman"/>
        </w:rPr>
        <w:tab/>
        <w:t xml:space="preserve"> </w:t>
      </w:r>
      <w:r w:rsidR="00334161" w:rsidRPr="00E03EB2">
        <w:rPr>
          <w:rFonts w:ascii="Times New Roman" w:hAnsi="Times New Roman" w:cs="Times New Roman"/>
        </w:rPr>
        <w:t>…………</w:t>
      </w:r>
      <w:r w:rsidR="00282C39">
        <w:rPr>
          <w:rFonts w:ascii="Times New Roman" w:hAnsi="Times New Roman" w:cs="Times New Roman"/>
        </w:rPr>
        <w:t>…………………..</w:t>
      </w:r>
      <w:r w:rsidR="00334161" w:rsidRPr="00E03EB2">
        <w:rPr>
          <w:rFonts w:ascii="Times New Roman" w:hAnsi="Times New Roman" w:cs="Times New Roman"/>
        </w:rPr>
        <w:t>…</w:t>
      </w:r>
      <w:r w:rsidR="00282C39">
        <w:rPr>
          <w:rFonts w:ascii="Times New Roman" w:hAnsi="Times New Roman" w:cs="Times New Roman"/>
        </w:rPr>
        <w:t>..,</w:t>
      </w:r>
      <w:r w:rsidR="0098004C" w:rsidRPr="00E03EB2">
        <w:rPr>
          <w:rFonts w:ascii="Times New Roman" w:hAnsi="Times New Roman" w:cs="Times New Roman"/>
        </w:rPr>
        <w:t xml:space="preserve"> tel. …………..………</w:t>
      </w:r>
      <w:r w:rsidR="00282C39">
        <w:rPr>
          <w:rFonts w:ascii="Times New Roman" w:hAnsi="Times New Roman" w:cs="Times New Roman"/>
        </w:rPr>
        <w:t>…..,</w:t>
      </w:r>
    </w:p>
    <w:p w14:paraId="622AB76B" w14:textId="77777777" w:rsidR="00282C39" w:rsidRPr="007A28EA" w:rsidRDefault="00282C39" w:rsidP="002C7CCC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567"/>
        </w:tabs>
        <w:suppressAutoHyphens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282C39">
        <w:rPr>
          <w:rFonts w:ascii="Times New Roman" w:hAnsi="Times New Roman" w:cs="Times New Roman"/>
          <w:b/>
        </w:rPr>
        <w:t>Koordynatora</w:t>
      </w:r>
      <w:r>
        <w:rPr>
          <w:rFonts w:ascii="Times New Roman" w:hAnsi="Times New Roman" w:cs="Times New Roman"/>
        </w:rPr>
        <w:t xml:space="preserve"> sprawującego </w:t>
      </w:r>
      <w:r w:rsidRPr="00282C39">
        <w:rPr>
          <w:rFonts w:ascii="Times New Roman" w:hAnsi="Times New Roman" w:cs="Times New Roman"/>
          <w:b/>
        </w:rPr>
        <w:t>nadzór nad bezpieczeństwem i higieną pracy pracowników</w:t>
      </w:r>
    </w:p>
    <w:p w14:paraId="1BCB60DC" w14:textId="224506F1" w:rsidR="007A28EA" w:rsidRPr="0092188D" w:rsidRDefault="007A28EA" w:rsidP="002C7CCC">
      <w:pPr>
        <w:pStyle w:val="Akapitzlist"/>
        <w:widowControl w:val="0"/>
        <w:shd w:val="clear" w:color="auto" w:fill="FFFFFF"/>
        <w:tabs>
          <w:tab w:val="left" w:pos="567"/>
        </w:tabs>
        <w:suppressAutoHyphens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31A3C">
        <w:rPr>
          <w:rFonts w:ascii="Times New Roman" w:hAnsi="Times New Roman" w:cs="Times New Roman"/>
        </w:rPr>
        <w:t xml:space="preserve">    </w:t>
      </w:r>
      <w:r w:rsidRPr="00E03EB2">
        <w:rPr>
          <w:rFonts w:ascii="Times New Roman" w:hAnsi="Times New Roman" w:cs="Times New Roman"/>
        </w:rPr>
        <w:t xml:space="preserve">Pan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E03EB2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…………………..</w:t>
      </w:r>
      <w:r w:rsidRPr="00E03EB2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..,</w:t>
      </w:r>
      <w:r w:rsidRPr="00E03EB2">
        <w:rPr>
          <w:rFonts w:ascii="Times New Roman" w:hAnsi="Times New Roman" w:cs="Times New Roman"/>
        </w:rPr>
        <w:t xml:space="preserve"> tel. …………..………</w:t>
      </w:r>
      <w:r>
        <w:rPr>
          <w:rFonts w:ascii="Times New Roman" w:hAnsi="Times New Roman" w:cs="Times New Roman"/>
        </w:rPr>
        <w:t>…. .</w:t>
      </w:r>
    </w:p>
    <w:p w14:paraId="644F9B5B" w14:textId="77777777" w:rsidR="0098004C" w:rsidRPr="000F4205" w:rsidRDefault="0098004C" w:rsidP="002C7CCC">
      <w:pPr>
        <w:widowControl w:val="0"/>
        <w:shd w:val="clear" w:color="auto" w:fill="FFFFFF"/>
        <w:tabs>
          <w:tab w:val="left" w:pos="567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0F4205">
        <w:rPr>
          <w:rFonts w:ascii="Times New Roman" w:eastAsia="Calibri" w:hAnsi="Times New Roman" w:cs="Times New Roman"/>
          <w:b/>
          <w:bCs/>
        </w:rPr>
        <w:t>§ 6</w:t>
      </w:r>
    </w:p>
    <w:p w14:paraId="5D07DE2E" w14:textId="77777777" w:rsidR="0098004C" w:rsidRPr="00E03EB2" w:rsidRDefault="0098004C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</w:rPr>
        <w:t>WYNAGRODZENIE WYKONAWCY</w:t>
      </w:r>
    </w:p>
    <w:p w14:paraId="11E368AD" w14:textId="77777777" w:rsidR="007F040E" w:rsidRPr="0092188D" w:rsidRDefault="00270042" w:rsidP="002C7CCC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Za wykonanie </w:t>
      </w:r>
      <w:r w:rsidRPr="00E03EB2">
        <w:rPr>
          <w:rFonts w:ascii="Times New Roman" w:hAnsi="Times New Roman" w:cs="Times New Roman"/>
          <w:b/>
        </w:rPr>
        <w:t>przedmiotu</w:t>
      </w:r>
      <w:r w:rsidR="00706EA6">
        <w:rPr>
          <w:rFonts w:ascii="Times New Roman" w:hAnsi="Times New Roman" w:cs="Times New Roman"/>
          <w:b/>
        </w:rPr>
        <w:t xml:space="preserve"> niniejszej</w:t>
      </w:r>
      <w:r w:rsidRPr="00E03EB2">
        <w:rPr>
          <w:rFonts w:ascii="Times New Roman" w:hAnsi="Times New Roman" w:cs="Times New Roman"/>
          <w:b/>
        </w:rPr>
        <w:t xml:space="preserve"> Umowy</w:t>
      </w:r>
      <w:r w:rsidRPr="00E03EB2">
        <w:rPr>
          <w:rFonts w:ascii="Times New Roman" w:hAnsi="Times New Roman" w:cs="Times New Roman"/>
        </w:rPr>
        <w:t xml:space="preserve"> strony ustalają wynagrodzenie</w:t>
      </w:r>
      <w:r w:rsidRPr="00E03EB2">
        <w:rPr>
          <w:rFonts w:ascii="Times New Roman" w:hAnsi="Times New Roman" w:cs="Times New Roman"/>
          <w:b/>
        </w:rPr>
        <w:t xml:space="preserve"> ryczałtowe</w:t>
      </w:r>
      <w:r w:rsidR="005D3667">
        <w:rPr>
          <w:rFonts w:ascii="Times New Roman" w:hAnsi="Times New Roman" w:cs="Times New Roman"/>
        </w:rPr>
        <w:t xml:space="preserve"> zgodnie ze złożoną ofertą </w:t>
      </w:r>
      <w:r w:rsidRPr="00E03EB2">
        <w:rPr>
          <w:rFonts w:ascii="Times New Roman" w:eastAsia="Calibri" w:hAnsi="Times New Roman" w:cs="Times New Roman"/>
        </w:rPr>
        <w:t xml:space="preserve">Wykonawcy, o którym mowa </w:t>
      </w:r>
      <w:r w:rsidRPr="00E03EB2">
        <w:rPr>
          <w:rFonts w:ascii="Times New Roman" w:hAnsi="Times New Roman" w:cs="Times New Roman"/>
        </w:rPr>
        <w:t>w § 1 ust. 4</w:t>
      </w:r>
      <w:r w:rsidR="00706EA6">
        <w:rPr>
          <w:rFonts w:ascii="Times New Roman" w:hAnsi="Times New Roman" w:cs="Times New Roman"/>
        </w:rPr>
        <w:t xml:space="preserve"> niniejszej</w:t>
      </w:r>
      <w:r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eastAsia="Calibri" w:hAnsi="Times New Roman" w:cs="Times New Roman"/>
        </w:rPr>
        <w:t>Umowy</w:t>
      </w:r>
      <w:r w:rsidRPr="00E03EB2">
        <w:rPr>
          <w:rFonts w:ascii="Times New Roman" w:hAnsi="Times New Roman" w:cs="Times New Roman"/>
        </w:rPr>
        <w:t xml:space="preserve"> w kwocie</w:t>
      </w:r>
      <w:r w:rsidR="007F040E" w:rsidRPr="00E03EB2">
        <w:rPr>
          <w:rFonts w:ascii="Times New Roman" w:eastAsia="Calibri" w:hAnsi="Times New Roman" w:cs="Times New Roman"/>
        </w:rPr>
        <w:t>:</w:t>
      </w:r>
    </w:p>
    <w:p w14:paraId="5C335FC8" w14:textId="77777777" w:rsidR="007F040E" w:rsidRPr="00E03EB2" w:rsidRDefault="007F040E" w:rsidP="002C7CCC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</w:rPr>
      </w:pPr>
      <w:r w:rsidRPr="00E03EB2">
        <w:rPr>
          <w:rFonts w:ascii="Times New Roman" w:hAnsi="Times New Roman" w:cs="Times New Roman"/>
          <w:b/>
        </w:rPr>
        <w:t xml:space="preserve">Brutto: </w:t>
      </w:r>
      <w:r w:rsidRPr="00E03EB2">
        <w:rPr>
          <w:rFonts w:ascii="Times New Roman" w:hAnsi="Times New Roman" w:cs="Times New Roman"/>
          <w:b/>
          <w:bCs/>
        </w:rPr>
        <w:t xml:space="preserve">…………………………. zł </w:t>
      </w:r>
    </w:p>
    <w:p w14:paraId="39EE5891" w14:textId="77777777" w:rsidR="007F040E" w:rsidRPr="00E03EB2" w:rsidRDefault="007F040E" w:rsidP="002C7CCC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iCs/>
        </w:rPr>
      </w:pPr>
      <w:r w:rsidRPr="00E03EB2">
        <w:rPr>
          <w:rFonts w:ascii="Times New Roman" w:hAnsi="Times New Roman" w:cs="Times New Roman"/>
        </w:rPr>
        <w:t>(</w:t>
      </w:r>
      <w:r w:rsidRPr="00E03EB2">
        <w:rPr>
          <w:rFonts w:ascii="Times New Roman" w:hAnsi="Times New Roman" w:cs="Times New Roman"/>
          <w:i/>
          <w:iCs/>
        </w:rPr>
        <w:t xml:space="preserve">słownie złotych: </w:t>
      </w:r>
      <w:r w:rsidRPr="00E03EB2">
        <w:rPr>
          <w:rFonts w:ascii="Times New Roman" w:hAnsi="Times New Roman" w:cs="Times New Roman"/>
          <w:iCs/>
        </w:rPr>
        <w:t>………………………………………</w:t>
      </w:r>
      <w:r w:rsidR="00B60F28" w:rsidRPr="00E03EB2">
        <w:rPr>
          <w:rFonts w:ascii="Times New Roman" w:hAnsi="Times New Roman" w:cs="Times New Roman"/>
          <w:iCs/>
        </w:rPr>
        <w:t>……………..</w:t>
      </w:r>
      <w:r w:rsidRPr="00E03EB2">
        <w:rPr>
          <w:rFonts w:ascii="Times New Roman" w:hAnsi="Times New Roman" w:cs="Times New Roman"/>
          <w:iCs/>
        </w:rPr>
        <w:t>…………………………..)</w:t>
      </w:r>
    </w:p>
    <w:p w14:paraId="07C89583" w14:textId="77777777" w:rsidR="0092188D" w:rsidRDefault="007F040E" w:rsidP="002C7CCC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</w:rPr>
      </w:pPr>
      <w:r w:rsidRPr="00E03EB2">
        <w:rPr>
          <w:rFonts w:ascii="Times New Roman" w:hAnsi="Times New Roman" w:cs="Times New Roman"/>
        </w:rPr>
        <w:t>podatek VAT wg stawki ………………. %</w:t>
      </w:r>
      <w:r w:rsidR="00125060">
        <w:rPr>
          <w:rFonts w:ascii="Times New Roman" w:hAnsi="Times New Roman" w:cs="Times New Roman"/>
          <w:b/>
          <w:bCs/>
        </w:rPr>
        <w:t xml:space="preserve"> </w:t>
      </w:r>
    </w:p>
    <w:p w14:paraId="351C661B" w14:textId="77777777" w:rsidR="0092188D" w:rsidRDefault="007F040E" w:rsidP="002C7CCC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</w:rPr>
      </w:pPr>
      <w:r w:rsidRPr="00E03EB2">
        <w:rPr>
          <w:rFonts w:ascii="Times New Roman" w:hAnsi="Times New Roman" w:cs="Times New Roman"/>
          <w:b/>
        </w:rPr>
        <w:t xml:space="preserve">Netto: …………………………. </w:t>
      </w:r>
      <w:r w:rsidR="00125060">
        <w:rPr>
          <w:rFonts w:ascii="Times New Roman" w:hAnsi="Times New Roman" w:cs="Times New Roman"/>
          <w:b/>
          <w:bCs/>
        </w:rPr>
        <w:t xml:space="preserve">zł </w:t>
      </w:r>
    </w:p>
    <w:p w14:paraId="1D85F765" w14:textId="77777777" w:rsidR="007F040E" w:rsidRPr="00125060" w:rsidRDefault="007F040E" w:rsidP="002C7CCC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</w:rPr>
      </w:pPr>
      <w:r w:rsidRPr="00E03EB2">
        <w:rPr>
          <w:rFonts w:ascii="Times New Roman" w:hAnsi="Times New Roman" w:cs="Times New Roman"/>
        </w:rPr>
        <w:t>(</w:t>
      </w:r>
      <w:r w:rsidRPr="00E03EB2">
        <w:rPr>
          <w:rFonts w:ascii="Times New Roman" w:hAnsi="Times New Roman" w:cs="Times New Roman"/>
          <w:i/>
          <w:iCs/>
        </w:rPr>
        <w:t xml:space="preserve">słownie złotych: </w:t>
      </w:r>
      <w:r w:rsidRPr="00E03EB2">
        <w:rPr>
          <w:rFonts w:ascii="Times New Roman" w:hAnsi="Times New Roman" w:cs="Times New Roman"/>
          <w:iCs/>
        </w:rPr>
        <w:t>…………………………………………</w:t>
      </w:r>
      <w:r w:rsidR="0092188D">
        <w:rPr>
          <w:rFonts w:ascii="Times New Roman" w:hAnsi="Times New Roman" w:cs="Times New Roman"/>
          <w:iCs/>
        </w:rPr>
        <w:t>………………………………….</w:t>
      </w:r>
      <w:r w:rsidRPr="00E03EB2">
        <w:rPr>
          <w:rFonts w:ascii="Times New Roman" w:hAnsi="Times New Roman" w:cs="Times New Roman"/>
          <w:iCs/>
        </w:rPr>
        <w:t>…</w:t>
      </w:r>
      <w:r w:rsidR="0092188D">
        <w:rPr>
          <w:rFonts w:ascii="Times New Roman" w:hAnsi="Times New Roman" w:cs="Times New Roman"/>
          <w:iCs/>
        </w:rPr>
        <w:t>…</w:t>
      </w:r>
      <w:r w:rsidRPr="00E03EB2">
        <w:rPr>
          <w:rFonts w:ascii="Times New Roman" w:hAnsi="Times New Roman" w:cs="Times New Roman"/>
          <w:iCs/>
        </w:rPr>
        <w:t>).</w:t>
      </w:r>
    </w:p>
    <w:p w14:paraId="3770B283" w14:textId="77777777" w:rsidR="007F040E" w:rsidRPr="00E03EB2" w:rsidRDefault="00270042" w:rsidP="002C7CCC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Kwota</w:t>
      </w:r>
      <w:r w:rsidRPr="00E03EB2">
        <w:rPr>
          <w:rFonts w:ascii="Times New Roman" w:hAnsi="Times New Roman" w:cs="Times New Roman"/>
        </w:rPr>
        <w:t xml:space="preserve"> określona w ust. 1 jest kwotą </w:t>
      </w:r>
      <w:r w:rsidRPr="00E03EB2">
        <w:rPr>
          <w:rFonts w:ascii="Times New Roman" w:hAnsi="Times New Roman" w:cs="Times New Roman"/>
          <w:b/>
        </w:rPr>
        <w:t xml:space="preserve">ryczałtową </w:t>
      </w:r>
      <w:r w:rsidRPr="00E03EB2">
        <w:rPr>
          <w:rFonts w:ascii="Times New Roman" w:hAnsi="Times New Roman" w:cs="Times New Roman"/>
        </w:rPr>
        <w:t xml:space="preserve">w rozumieniu </w:t>
      </w:r>
      <w:r w:rsidR="00DB7180">
        <w:rPr>
          <w:rFonts w:ascii="Times New Roman" w:hAnsi="Times New Roman" w:cs="Times New Roman"/>
        </w:rPr>
        <w:t>a</w:t>
      </w:r>
      <w:r w:rsidRPr="00E03EB2">
        <w:rPr>
          <w:rFonts w:ascii="Times New Roman" w:hAnsi="Times New Roman" w:cs="Times New Roman"/>
        </w:rPr>
        <w:t xml:space="preserve">rt. </w:t>
      </w:r>
      <w:r w:rsidRPr="0075391F">
        <w:rPr>
          <w:rFonts w:ascii="Times New Roman" w:hAnsi="Times New Roman" w:cs="Times New Roman"/>
        </w:rPr>
        <w:t>632 Kodeksu cywilnego</w:t>
      </w:r>
      <w:r w:rsidRPr="00E03EB2">
        <w:rPr>
          <w:rFonts w:ascii="Times New Roman" w:hAnsi="Times New Roman" w:cs="Times New Roman"/>
        </w:rPr>
        <w:t xml:space="preserve">, </w:t>
      </w:r>
      <w:r w:rsidR="00472227" w:rsidRPr="00E03EB2">
        <w:rPr>
          <w:rFonts w:ascii="Times New Roman" w:hAnsi="Times New Roman" w:cs="Times New Roman"/>
        </w:rPr>
        <w:br/>
      </w:r>
      <w:r w:rsidRPr="00E03EB2">
        <w:rPr>
          <w:rFonts w:ascii="Times New Roman" w:hAnsi="Times New Roman" w:cs="Times New Roman"/>
        </w:rPr>
        <w:t>a więc zawiera wszystkie koszty związane z realizacją przedmiotu</w:t>
      </w:r>
      <w:r w:rsidR="00706EA6">
        <w:rPr>
          <w:rFonts w:ascii="Times New Roman" w:hAnsi="Times New Roman" w:cs="Times New Roman"/>
        </w:rPr>
        <w:t xml:space="preserve"> niniejszej</w:t>
      </w:r>
      <w:r w:rsidRPr="00E03EB2">
        <w:rPr>
          <w:rFonts w:ascii="Times New Roman" w:hAnsi="Times New Roman" w:cs="Times New Roman"/>
        </w:rPr>
        <w:t xml:space="preserve"> Umowy określonej </w:t>
      </w:r>
      <w:r w:rsidR="00125060">
        <w:rPr>
          <w:rFonts w:ascii="Times New Roman" w:hAnsi="Times New Roman" w:cs="Times New Roman"/>
        </w:rPr>
        <w:br/>
      </w:r>
      <w:r w:rsidRPr="00E03EB2">
        <w:rPr>
          <w:rFonts w:ascii="Times New Roman" w:hAnsi="Times New Roman" w:cs="Times New Roman"/>
        </w:rPr>
        <w:t xml:space="preserve">w § 1 i </w:t>
      </w:r>
      <w:r w:rsidRPr="00E03EB2">
        <w:rPr>
          <w:rFonts w:ascii="Times New Roman" w:hAnsi="Times New Roman" w:cs="Times New Roman"/>
          <w:b/>
        </w:rPr>
        <w:t>nie może ulec zmianie</w:t>
      </w:r>
      <w:r w:rsidR="00C42066" w:rsidRPr="00E03EB2">
        <w:rPr>
          <w:rFonts w:ascii="Times New Roman" w:hAnsi="Times New Roman" w:cs="Times New Roman"/>
        </w:rPr>
        <w:t>.</w:t>
      </w:r>
    </w:p>
    <w:p w14:paraId="540A0883" w14:textId="07B5C564" w:rsidR="005352E9" w:rsidRPr="00337596" w:rsidRDefault="00270042" w:rsidP="002C7CC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lastRenderedPageBreak/>
        <w:t xml:space="preserve">Zamawiający </w:t>
      </w:r>
      <w:r w:rsidRPr="00E03EB2">
        <w:rPr>
          <w:rFonts w:ascii="Times New Roman" w:hAnsi="Times New Roman" w:cs="Times New Roman"/>
          <w:b/>
        </w:rPr>
        <w:t>nie przewiduje udzielania zaliczek</w:t>
      </w:r>
      <w:r w:rsidRPr="00E03EB2">
        <w:rPr>
          <w:rFonts w:ascii="Times New Roman" w:hAnsi="Times New Roman" w:cs="Times New Roman"/>
        </w:rPr>
        <w:t xml:space="preserve"> dla Wykonawcy na poczet wykonania przedmiotu</w:t>
      </w:r>
      <w:r w:rsidR="00C00BC1">
        <w:rPr>
          <w:rFonts w:ascii="Times New Roman" w:hAnsi="Times New Roman" w:cs="Times New Roman"/>
        </w:rPr>
        <w:t xml:space="preserve"> niniejszej U</w:t>
      </w:r>
      <w:r w:rsidRPr="00E03EB2">
        <w:rPr>
          <w:rFonts w:ascii="Times New Roman" w:hAnsi="Times New Roman" w:cs="Times New Roman"/>
        </w:rPr>
        <w:t>mowy, o którym mowa w § 1</w:t>
      </w:r>
      <w:r w:rsidR="0098004C" w:rsidRPr="00E03EB2">
        <w:rPr>
          <w:rFonts w:ascii="Times New Roman" w:hAnsi="Times New Roman" w:cs="Times New Roman"/>
        </w:rPr>
        <w:t>.</w:t>
      </w:r>
    </w:p>
    <w:p w14:paraId="4EDE57FB" w14:textId="659FCFBC" w:rsidR="000F5850" w:rsidRPr="00E03EB2" w:rsidRDefault="000F5850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  <w:bCs/>
        </w:rPr>
        <w:t>§ 7</w:t>
      </w:r>
    </w:p>
    <w:p w14:paraId="42E213D2" w14:textId="77777777" w:rsidR="000F5850" w:rsidRPr="00E03EB2" w:rsidRDefault="000F5850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</w:rPr>
        <w:t>WARUNKI PŁATNOŚCI</w:t>
      </w:r>
    </w:p>
    <w:p w14:paraId="6690D0F9" w14:textId="77777777" w:rsidR="005352E9" w:rsidRPr="00E45F38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</w:rPr>
      </w:pPr>
      <w:r w:rsidRPr="00E45F38">
        <w:rPr>
          <w:rFonts w:ascii="Times New Roman" w:hAnsi="Times New Roman"/>
        </w:rPr>
        <w:t xml:space="preserve">Należność z tytułu realizacji umowy będzie płatna po wykonaniu przedmiotu niniejszej Umowy (realizacji zadania) przelewem na </w:t>
      </w:r>
      <w:r w:rsidRPr="00E45F38">
        <w:rPr>
          <w:rFonts w:ascii="Times New Roman" w:hAnsi="Times New Roman"/>
          <w:b/>
        </w:rPr>
        <w:t>rachunek bankowy</w:t>
      </w:r>
      <w:r w:rsidRPr="00E45F38">
        <w:rPr>
          <w:rFonts w:ascii="Times New Roman" w:hAnsi="Times New Roman"/>
        </w:rPr>
        <w:t xml:space="preserve"> Wykonawcy podany na fakturze w terminie </w:t>
      </w:r>
      <w:r w:rsidRPr="00E45F38">
        <w:rPr>
          <w:rFonts w:ascii="Times New Roman" w:hAnsi="Times New Roman"/>
          <w:b/>
        </w:rPr>
        <w:t>30</w:t>
      </w:r>
      <w:r w:rsidRPr="00E45F38">
        <w:rPr>
          <w:rFonts w:ascii="Times New Roman" w:hAnsi="Times New Roman"/>
          <w:b/>
          <w:bCs/>
        </w:rPr>
        <w:t xml:space="preserve"> dni </w:t>
      </w:r>
      <w:r w:rsidRPr="00E45F38">
        <w:rPr>
          <w:rFonts w:ascii="Times New Roman" w:hAnsi="Times New Roman"/>
        </w:rPr>
        <w:t xml:space="preserve">od daty otrzymania przez Zamawiającego prawidłowo wystawionej faktury. </w:t>
      </w:r>
    </w:p>
    <w:p w14:paraId="5CADD92A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/>
        </w:rPr>
      </w:pPr>
      <w:r w:rsidRPr="00E45F38">
        <w:rPr>
          <w:rFonts w:ascii="Times New Roman" w:hAnsi="Times New Roman"/>
        </w:rPr>
        <w:t xml:space="preserve">Podstawą do wystawienia faktury jest </w:t>
      </w:r>
      <w:r w:rsidRPr="00E45F38">
        <w:rPr>
          <w:rFonts w:ascii="Times New Roman" w:hAnsi="Times New Roman"/>
          <w:b/>
        </w:rPr>
        <w:t xml:space="preserve">protokół odbioru </w:t>
      </w:r>
      <w:r w:rsidRPr="00E45F38">
        <w:rPr>
          <w:rFonts w:ascii="Times New Roman" w:hAnsi="Times New Roman"/>
        </w:rPr>
        <w:t>przedmiotu</w:t>
      </w:r>
      <w:r w:rsidRPr="00E45F38">
        <w:rPr>
          <w:rFonts w:ascii="Times New Roman" w:hAnsi="Times New Roman"/>
          <w:b/>
        </w:rPr>
        <w:t xml:space="preserve"> </w:t>
      </w:r>
      <w:r w:rsidRPr="00E45F38">
        <w:rPr>
          <w:rFonts w:ascii="Times New Roman" w:hAnsi="Times New Roman"/>
        </w:rPr>
        <w:t xml:space="preserve">niniejszej Umowy, podpisany przez Przedstawicieli </w:t>
      </w:r>
      <w:r w:rsidRPr="008F794D">
        <w:rPr>
          <w:rFonts w:ascii="Times New Roman" w:hAnsi="Times New Roman"/>
        </w:rPr>
        <w:t xml:space="preserve">Zamawiającego (komisję), podczas którego stwierdzona zostanie prawidłowość i terminowość wykonania przez Wykonawcę przedmiotu niniejszej Umowy, </w:t>
      </w:r>
      <w:r w:rsidRPr="008F794D">
        <w:rPr>
          <w:rFonts w:ascii="Times New Roman" w:hAnsi="Times New Roman"/>
        </w:rPr>
        <w:br/>
        <w:t>w tym brak wad ilościowych i jakościowych.</w:t>
      </w:r>
    </w:p>
    <w:p w14:paraId="14711200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/>
        </w:rPr>
      </w:pPr>
      <w:r w:rsidRPr="008F794D">
        <w:rPr>
          <w:rFonts w:ascii="Times New Roman" w:hAnsi="Times New Roman"/>
        </w:rPr>
        <w:t>Za dzień spełnienia świadczenia uważa się datę obciążenia z tego tytułu rachunku bankowego Zamawiającego.</w:t>
      </w:r>
    </w:p>
    <w:p w14:paraId="50CC5980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/>
        </w:rPr>
      </w:pPr>
      <w:r w:rsidRPr="008F794D">
        <w:rPr>
          <w:rFonts w:ascii="Times New Roman" w:hAnsi="Times New Roman"/>
        </w:rPr>
        <w:t>Zamawiający nie udziela zaliczek i przedpłat.</w:t>
      </w:r>
    </w:p>
    <w:p w14:paraId="4A9252A0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/>
        </w:rPr>
      </w:pPr>
      <w:r w:rsidRPr="008F794D">
        <w:rPr>
          <w:rFonts w:ascii="Times New Roman" w:hAnsi="Times New Roman"/>
        </w:rPr>
        <w:t>Dostawca nie może bez zgody Zamawiającego przenosić wierzytelności wynikających z treści Umowy na rzecz osób trzecich.</w:t>
      </w:r>
    </w:p>
    <w:p w14:paraId="6A7896C5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/>
        </w:rPr>
      </w:pPr>
      <w:r w:rsidRPr="008F794D">
        <w:rPr>
          <w:rFonts w:ascii="Times New Roman" w:hAnsi="Times New Roman"/>
        </w:rPr>
        <w:t xml:space="preserve">W przypadku realizacji przedmiotu Umowy przy udziale podwykonawcy lub dalszego podwykonawcy wynagrodzenie Wykonawcy za wykonanie przedmiotu Umowy zostanie zapłacone pod warunkiem </w:t>
      </w:r>
      <w:r w:rsidRPr="008F794D">
        <w:rPr>
          <w:rFonts w:ascii="Times New Roman" w:hAnsi="Times New Roman"/>
          <w:b/>
        </w:rPr>
        <w:t xml:space="preserve">dołączenia </w:t>
      </w:r>
      <w:r w:rsidRPr="008F794D">
        <w:rPr>
          <w:rFonts w:ascii="Times New Roman" w:hAnsi="Times New Roman"/>
        </w:rPr>
        <w:t xml:space="preserve">do faktury </w:t>
      </w:r>
      <w:r w:rsidRPr="008F794D">
        <w:rPr>
          <w:rFonts w:ascii="Times New Roman" w:hAnsi="Times New Roman"/>
          <w:b/>
        </w:rPr>
        <w:t xml:space="preserve">oświadczenia </w:t>
      </w:r>
      <w:r w:rsidRPr="008F794D">
        <w:rPr>
          <w:rFonts w:ascii="Times New Roman" w:hAnsi="Times New Roman"/>
        </w:rPr>
        <w:t>(oryginał)</w:t>
      </w:r>
      <w:r w:rsidRPr="008F794D">
        <w:rPr>
          <w:rFonts w:ascii="Times New Roman" w:hAnsi="Times New Roman"/>
          <w:b/>
        </w:rPr>
        <w:t xml:space="preserve"> podwykonawcy </w:t>
      </w:r>
      <w:r w:rsidRPr="008F794D">
        <w:rPr>
          <w:rFonts w:ascii="Times New Roman" w:hAnsi="Times New Roman"/>
        </w:rPr>
        <w:t xml:space="preserve">i </w:t>
      </w:r>
      <w:r w:rsidRPr="008F794D">
        <w:rPr>
          <w:rFonts w:ascii="Times New Roman" w:hAnsi="Times New Roman"/>
          <w:b/>
        </w:rPr>
        <w:t>dalszego podwykonawcy</w:t>
      </w:r>
      <w:r w:rsidRPr="008F794D">
        <w:rPr>
          <w:rFonts w:ascii="Times New Roman" w:hAnsi="Times New Roman"/>
        </w:rPr>
        <w:t xml:space="preserve">, o otrzymaniu wynagrodzenia za dostarczone przez niego materiały oraz </w:t>
      </w:r>
      <w:r w:rsidRPr="008F794D">
        <w:rPr>
          <w:rFonts w:ascii="Times New Roman" w:hAnsi="Times New Roman"/>
          <w:b/>
        </w:rPr>
        <w:t>wyciąg bankowy Wykonawcy</w:t>
      </w:r>
      <w:r w:rsidRPr="008F794D">
        <w:rPr>
          <w:rFonts w:ascii="Times New Roman" w:hAnsi="Times New Roman"/>
        </w:rPr>
        <w:t xml:space="preserve"> potwierdzający dokonanie zapłaty na rzecz podwykonawcy i dalszego podwykonawcy wraz </w:t>
      </w:r>
      <w:r w:rsidRPr="008F794D">
        <w:rPr>
          <w:rFonts w:ascii="Times New Roman" w:hAnsi="Times New Roman"/>
          <w:b/>
        </w:rPr>
        <w:t xml:space="preserve">z kopią </w:t>
      </w:r>
      <w:r w:rsidRPr="008F794D">
        <w:rPr>
          <w:rFonts w:ascii="Times New Roman" w:hAnsi="Times New Roman"/>
        </w:rPr>
        <w:t>(potwierdzoną za zgodność z oryginałem)</w:t>
      </w:r>
      <w:r w:rsidRPr="008F794D">
        <w:rPr>
          <w:rFonts w:ascii="Times New Roman" w:hAnsi="Times New Roman"/>
          <w:b/>
        </w:rPr>
        <w:t xml:space="preserve"> faktury </w:t>
      </w:r>
      <w:r w:rsidRPr="008F794D">
        <w:rPr>
          <w:rFonts w:ascii="Times New Roman" w:hAnsi="Times New Roman"/>
        </w:rPr>
        <w:t xml:space="preserve">wystawionej </w:t>
      </w:r>
      <w:r w:rsidRPr="008F794D">
        <w:rPr>
          <w:rFonts w:ascii="Times New Roman" w:hAnsi="Times New Roman"/>
        </w:rPr>
        <w:br/>
        <w:t>dla podwykonawcy</w:t>
      </w:r>
      <w:r w:rsidRPr="008F794D">
        <w:rPr>
          <w:rFonts w:ascii="Times New Roman" w:hAnsi="Times New Roman"/>
          <w:b/>
        </w:rPr>
        <w:t xml:space="preserve"> </w:t>
      </w:r>
      <w:r w:rsidRPr="008F794D">
        <w:rPr>
          <w:rFonts w:ascii="Times New Roman" w:hAnsi="Times New Roman"/>
        </w:rPr>
        <w:t>i dalszego podwykonawcy.</w:t>
      </w:r>
    </w:p>
    <w:p w14:paraId="2F3CEAD2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/>
        </w:rPr>
      </w:pPr>
      <w:r w:rsidRPr="008F794D">
        <w:rPr>
          <w:rFonts w:ascii="Times New Roman" w:hAnsi="Times New Roman"/>
        </w:rPr>
        <w:t xml:space="preserve">W przypadku </w:t>
      </w:r>
      <w:r w:rsidRPr="008F794D">
        <w:rPr>
          <w:rFonts w:ascii="Times New Roman" w:hAnsi="Times New Roman"/>
          <w:b/>
        </w:rPr>
        <w:t>niedostarczenia oświadczenia</w:t>
      </w:r>
      <w:r w:rsidRPr="008F794D">
        <w:rPr>
          <w:rFonts w:ascii="Times New Roman" w:hAnsi="Times New Roman"/>
        </w:rPr>
        <w:t xml:space="preserve"> (oryginał) </w:t>
      </w:r>
      <w:r w:rsidRPr="008F794D">
        <w:rPr>
          <w:rFonts w:ascii="Times New Roman" w:hAnsi="Times New Roman"/>
          <w:b/>
        </w:rPr>
        <w:t xml:space="preserve">podwykonawcy </w:t>
      </w:r>
      <w:r w:rsidRPr="008F794D">
        <w:rPr>
          <w:rFonts w:ascii="Times New Roman" w:hAnsi="Times New Roman"/>
        </w:rPr>
        <w:t xml:space="preserve">i </w:t>
      </w:r>
      <w:r w:rsidRPr="008F794D">
        <w:rPr>
          <w:rFonts w:ascii="Times New Roman" w:hAnsi="Times New Roman"/>
          <w:b/>
        </w:rPr>
        <w:t>dalszego podwykonawcy</w:t>
      </w:r>
      <w:r w:rsidRPr="008F794D">
        <w:rPr>
          <w:rFonts w:ascii="Times New Roman" w:hAnsi="Times New Roman"/>
        </w:rPr>
        <w:t xml:space="preserve"> oraz </w:t>
      </w:r>
      <w:r w:rsidRPr="008F794D">
        <w:rPr>
          <w:rFonts w:ascii="Times New Roman" w:hAnsi="Times New Roman"/>
          <w:b/>
        </w:rPr>
        <w:t>innych</w:t>
      </w:r>
      <w:r w:rsidRPr="008F794D">
        <w:rPr>
          <w:rFonts w:ascii="Times New Roman" w:hAnsi="Times New Roman"/>
        </w:rPr>
        <w:t xml:space="preserve"> wymaganych </w:t>
      </w:r>
      <w:r w:rsidRPr="008F794D">
        <w:rPr>
          <w:rFonts w:ascii="Times New Roman" w:hAnsi="Times New Roman"/>
          <w:b/>
        </w:rPr>
        <w:t>pozostałych dokumentów</w:t>
      </w:r>
      <w:r w:rsidRPr="008F794D">
        <w:rPr>
          <w:rFonts w:ascii="Times New Roman" w:hAnsi="Times New Roman"/>
        </w:rPr>
        <w:t xml:space="preserve">, Zamawiający wstrzyma płatności, za części prac powierzonych podwykonawcy i dalszego podwykonawcy </w:t>
      </w:r>
      <w:r w:rsidRPr="008F794D">
        <w:rPr>
          <w:rFonts w:ascii="Times New Roman" w:hAnsi="Times New Roman"/>
        </w:rPr>
        <w:br/>
        <w:t>dla którego nie przedłożono ww. dokumentów.</w:t>
      </w:r>
    </w:p>
    <w:p w14:paraId="4F09394E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/>
        </w:rPr>
      </w:pPr>
      <w:r w:rsidRPr="008F794D">
        <w:rPr>
          <w:rFonts w:ascii="Times New Roman" w:hAnsi="Times New Roman"/>
        </w:rPr>
        <w:t>Wykonawcy nie będą przysługiwały odsetki za opóźnienie w zapłacie wynagrodzenia, przypadający na okres wyczekiwania Zamawiającego na oświadczenie podwykonawcy i dalszego podwykonawcy o otrzymaniu od Wykonawcy należności za dostarczone przez niego materiały oraz otrzymaniu pozostałych wymaganych dokumentów wymienionych w ust. 6.</w:t>
      </w:r>
    </w:p>
    <w:p w14:paraId="2FE835F6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Cs/>
        </w:rPr>
      </w:pPr>
      <w:r w:rsidRPr="008F794D">
        <w:rPr>
          <w:rFonts w:ascii="Times New Roman" w:hAnsi="Times New Roman"/>
          <w:iCs/>
        </w:rPr>
        <w:t xml:space="preserve"> Strony ustalają, że faktury dokumentujące realizację Umowy będą wystawione wyłącznie w postaci faktur ustrukturyzowanych za pośrednictwem Krajowego Systemu e-Faktur (KSeF), zgodnie z</w:t>
      </w:r>
      <w:r>
        <w:rPr>
          <w:rFonts w:ascii="Times New Roman" w:hAnsi="Times New Roman"/>
          <w:iCs/>
        </w:rPr>
        <w:t> </w:t>
      </w:r>
      <w:r w:rsidRPr="008F794D">
        <w:rPr>
          <w:rFonts w:ascii="Times New Roman" w:hAnsi="Times New Roman"/>
          <w:iCs/>
        </w:rPr>
        <w:t>obowiązującymi przepisami prawa. Za datę doręczenia faktury uznaje się datę jej udostępnienia w</w:t>
      </w:r>
      <w:r>
        <w:rPr>
          <w:rFonts w:ascii="Times New Roman" w:hAnsi="Times New Roman"/>
          <w:iCs/>
        </w:rPr>
        <w:t> </w:t>
      </w:r>
      <w:r w:rsidRPr="008F794D">
        <w:rPr>
          <w:rFonts w:ascii="Times New Roman" w:hAnsi="Times New Roman"/>
          <w:iCs/>
        </w:rPr>
        <w:t xml:space="preserve">KSeF. </w:t>
      </w:r>
    </w:p>
    <w:p w14:paraId="7A6AE2EC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Cs/>
        </w:rPr>
      </w:pPr>
      <w:r w:rsidRPr="008F794D">
        <w:rPr>
          <w:rFonts w:ascii="Times New Roman" w:hAnsi="Times New Roman"/>
          <w:iCs/>
        </w:rPr>
        <w:t>Termin płatności liczony jest od dnia udostępnienia faktury w KSeF, niezależnie od dodatkowego przesłania jej kopii w innej formie.</w:t>
      </w:r>
    </w:p>
    <w:p w14:paraId="71907FA7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Cs/>
        </w:rPr>
      </w:pPr>
      <w:r w:rsidRPr="008F794D">
        <w:rPr>
          <w:rFonts w:ascii="Times New Roman" w:hAnsi="Times New Roman"/>
          <w:iCs/>
        </w:rPr>
        <w:lastRenderedPageBreak/>
        <w:t xml:space="preserve"> Strony zobowiązują do posługiwania się w KSeF aktualnymi danymi identyfikacyjnymi, w</w:t>
      </w:r>
      <w:r>
        <w:rPr>
          <w:rFonts w:ascii="Times New Roman" w:hAnsi="Times New Roman"/>
          <w:iCs/>
        </w:rPr>
        <w:t> </w:t>
      </w:r>
      <w:r w:rsidRPr="008F794D">
        <w:rPr>
          <w:rFonts w:ascii="Times New Roman" w:hAnsi="Times New Roman"/>
          <w:iCs/>
        </w:rPr>
        <w:t xml:space="preserve">szczególności numerem NIP, oraz do niezwłocznego informowania o ich zmianie.  Każda ze Stron odpowiada za nadanie, utrzymanie  i aktualizację uprawnień do KSeF osobom działającym w jej imieniu. </w:t>
      </w:r>
    </w:p>
    <w:p w14:paraId="4F7E16B0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Cs/>
        </w:rPr>
      </w:pPr>
      <w:r w:rsidRPr="008F794D">
        <w:rPr>
          <w:rFonts w:ascii="Times New Roman" w:hAnsi="Times New Roman"/>
          <w:iCs/>
        </w:rPr>
        <w:t>W przypadku czasowej niedostępności KSef faktury mogą być wystawione w trybie offline lub w</w:t>
      </w:r>
      <w:r>
        <w:rPr>
          <w:rFonts w:ascii="Times New Roman" w:hAnsi="Times New Roman"/>
          <w:iCs/>
        </w:rPr>
        <w:t> </w:t>
      </w:r>
      <w:r w:rsidRPr="008F794D">
        <w:rPr>
          <w:rFonts w:ascii="Times New Roman" w:hAnsi="Times New Roman"/>
          <w:iCs/>
        </w:rPr>
        <w:t>inny sposób dopuszczony przepisami prawa, a następnie niezwłocznie wprowadzone do KSeF po</w:t>
      </w:r>
      <w:r>
        <w:rPr>
          <w:rFonts w:ascii="Times New Roman" w:hAnsi="Times New Roman"/>
          <w:iCs/>
        </w:rPr>
        <w:t> </w:t>
      </w:r>
      <w:r w:rsidRPr="008F794D">
        <w:rPr>
          <w:rFonts w:ascii="Times New Roman" w:hAnsi="Times New Roman"/>
          <w:iCs/>
        </w:rPr>
        <w:t xml:space="preserve">ustaniu awarii. </w:t>
      </w:r>
    </w:p>
    <w:p w14:paraId="333942DE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Cs/>
        </w:rPr>
      </w:pPr>
      <w:r w:rsidRPr="008F794D">
        <w:rPr>
          <w:rFonts w:ascii="Times New Roman" w:hAnsi="Times New Roman"/>
          <w:iCs/>
        </w:rPr>
        <w:t xml:space="preserve"> Wszelkie faktury korygujące będą wystawiana wyłącznie za pośrednictwem KSeF, zgodnie z</w:t>
      </w:r>
      <w:r>
        <w:rPr>
          <w:rFonts w:ascii="Times New Roman" w:hAnsi="Times New Roman"/>
          <w:iCs/>
        </w:rPr>
        <w:t> </w:t>
      </w:r>
      <w:r w:rsidRPr="008F794D">
        <w:rPr>
          <w:rFonts w:ascii="Times New Roman" w:hAnsi="Times New Roman"/>
          <w:iCs/>
        </w:rPr>
        <w:t xml:space="preserve">obowiązującymi przepisami. </w:t>
      </w:r>
    </w:p>
    <w:p w14:paraId="36C70BD3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Cs/>
        </w:rPr>
      </w:pPr>
      <w:r w:rsidRPr="008F794D">
        <w:rPr>
          <w:rFonts w:ascii="Times New Roman" w:hAnsi="Times New Roman"/>
          <w:iCs/>
        </w:rPr>
        <w:t xml:space="preserve"> Wykonawca wystawiając fakturę ponosi odpowiedzialność za jej prawidłowość formalną i</w:t>
      </w:r>
      <w:r>
        <w:rPr>
          <w:rFonts w:ascii="Times New Roman" w:hAnsi="Times New Roman"/>
          <w:iCs/>
        </w:rPr>
        <w:t> </w:t>
      </w:r>
      <w:r w:rsidRPr="008F794D">
        <w:rPr>
          <w:rFonts w:ascii="Times New Roman" w:hAnsi="Times New Roman"/>
          <w:iCs/>
        </w:rPr>
        <w:t xml:space="preserve">merytoryczną w tym zgodność danych z Umową oraz przepisami prawa. </w:t>
      </w:r>
    </w:p>
    <w:p w14:paraId="0D1D7AF1" w14:textId="77777777" w:rsidR="005352E9" w:rsidRPr="008F794D" w:rsidRDefault="005352E9" w:rsidP="002C7CCC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284" w:hanging="142"/>
        <w:jc w:val="both"/>
        <w:rPr>
          <w:rFonts w:ascii="Times New Roman" w:hAnsi="Times New Roman"/>
          <w:iCs/>
        </w:rPr>
      </w:pPr>
      <w:r w:rsidRPr="008F794D">
        <w:rPr>
          <w:rFonts w:ascii="Times New Roman" w:hAnsi="Times New Roman"/>
          <w:iCs/>
        </w:rPr>
        <w:t xml:space="preserve"> W przypadku zmiany przepisów dotyczących KSeF, Strony zobowiązują się dostosować sposób fakturowania do obowiązujących regulacji bez konieczności aneksowania Umowy.</w:t>
      </w:r>
    </w:p>
    <w:p w14:paraId="2760D765" w14:textId="77777777" w:rsidR="00552B1D" w:rsidRPr="0064263E" w:rsidRDefault="00552B1D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64263E">
        <w:rPr>
          <w:rFonts w:ascii="Times New Roman" w:eastAsia="Calibri" w:hAnsi="Times New Roman" w:cs="Times New Roman"/>
          <w:b/>
          <w:bCs/>
        </w:rPr>
        <w:t xml:space="preserve">§ </w:t>
      </w:r>
      <w:r w:rsidR="009D0244" w:rsidRPr="0064263E">
        <w:rPr>
          <w:rFonts w:ascii="Times New Roman" w:eastAsia="Calibri" w:hAnsi="Times New Roman" w:cs="Times New Roman"/>
          <w:b/>
          <w:bCs/>
        </w:rPr>
        <w:t>8</w:t>
      </w:r>
    </w:p>
    <w:p w14:paraId="4933F25E" w14:textId="77777777" w:rsidR="00552B1D" w:rsidRPr="00E03EB2" w:rsidRDefault="00552B1D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03EB2">
        <w:rPr>
          <w:rFonts w:ascii="Times New Roman" w:hAnsi="Times New Roman" w:cs="Times New Roman"/>
          <w:b/>
        </w:rPr>
        <w:t>PODWYKONAWCY</w:t>
      </w:r>
    </w:p>
    <w:p w14:paraId="68E5CE39" w14:textId="77777777" w:rsidR="000F4205" w:rsidRDefault="001165AC" w:rsidP="002C7CCC">
      <w:pPr>
        <w:pStyle w:val="Akapitzlist"/>
        <w:suppressAutoHyphens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Wykon</w:t>
      </w:r>
      <w:r w:rsidR="0008592A">
        <w:rPr>
          <w:rFonts w:ascii="Times New Roman" w:hAnsi="Times New Roman" w:cs="Times New Roman"/>
        </w:rPr>
        <w:t>awca</w:t>
      </w:r>
      <w:r w:rsidRPr="00E03EB2">
        <w:rPr>
          <w:rFonts w:ascii="Times New Roman" w:hAnsi="Times New Roman" w:cs="Times New Roman"/>
        </w:rPr>
        <w:t xml:space="preserve"> </w:t>
      </w:r>
      <w:r w:rsidR="006B466E" w:rsidRPr="00E03EB2">
        <w:rPr>
          <w:rFonts w:ascii="Times New Roman" w:hAnsi="Times New Roman" w:cs="Times New Roman"/>
        </w:rPr>
        <w:t>usługi</w:t>
      </w:r>
      <w:r w:rsidR="0064263E">
        <w:rPr>
          <w:rFonts w:ascii="Times New Roman" w:hAnsi="Times New Roman" w:cs="Times New Roman"/>
        </w:rPr>
        <w:t xml:space="preserve"> zobowiązuje się wykonać przedmiot niniejszej Umowy siłami własnymi</w:t>
      </w:r>
    </w:p>
    <w:p w14:paraId="532544E3" w14:textId="77777777" w:rsidR="0064263E" w:rsidRDefault="0008592A" w:rsidP="002C7CCC">
      <w:pPr>
        <w:pStyle w:val="Akapitzlist"/>
        <w:suppressAutoHyphens/>
        <w:spacing w:after="0"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64263E">
        <w:rPr>
          <w:rFonts w:ascii="Times New Roman" w:hAnsi="Times New Roman" w:cs="Times New Roman"/>
        </w:rPr>
        <w:t>ub</w:t>
      </w:r>
      <w:r>
        <w:rPr>
          <w:rFonts w:ascii="Times New Roman" w:hAnsi="Times New Roman" w:cs="Times New Roman"/>
        </w:rPr>
        <w:t xml:space="preserve"> przy pomocy Podwykonawców.</w:t>
      </w:r>
    </w:p>
    <w:p w14:paraId="57D08CAF" w14:textId="77777777" w:rsidR="0064263E" w:rsidRDefault="0064263E" w:rsidP="002C7CCC">
      <w:pPr>
        <w:pStyle w:val="Akapitzlist"/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i/>
        </w:rPr>
      </w:pPr>
      <w:r w:rsidRPr="0064263E">
        <w:rPr>
          <w:rFonts w:ascii="Times New Roman" w:hAnsi="Times New Roman" w:cs="Times New Roman"/>
          <w:i/>
        </w:rPr>
        <w:t>Poniższe zapisy dotyczące podwykonawstwa mają zastosowanie w przypadku wprowadzenia do umowy o podwykonawstwo.</w:t>
      </w:r>
    </w:p>
    <w:p w14:paraId="76B1F5B4" w14:textId="77777777" w:rsidR="0064263E" w:rsidRPr="0064263E" w:rsidRDefault="000C7CED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>Zgodnie ze złożoną</w:t>
      </w:r>
      <w:r w:rsidR="006426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ofertą cenową</w:t>
      </w:r>
      <w:r w:rsidR="0064263E">
        <w:rPr>
          <w:rFonts w:ascii="Times New Roman" w:hAnsi="Times New Roman" w:cs="Times New Roman"/>
        </w:rPr>
        <w:t xml:space="preserve"> Wykonawca oświadczył, że powierza nw. Podwykonawcy wykonanie następującego zakresu usług:</w:t>
      </w:r>
    </w:p>
    <w:p w14:paraId="242BFC51" w14:textId="77777777" w:rsidR="0064263E" w:rsidRDefault="0064263E" w:rsidP="002C7CCC">
      <w:pPr>
        <w:pStyle w:val="Akapitzlist"/>
        <w:numPr>
          <w:ilvl w:val="0"/>
          <w:numId w:val="52"/>
        </w:numPr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Nazwa i adres Podwykonawcy: ………………………………………………………………….</w:t>
      </w:r>
    </w:p>
    <w:p w14:paraId="467B8811" w14:textId="77777777" w:rsidR="0064263E" w:rsidRDefault="0064263E" w:rsidP="002C7CCC">
      <w:pPr>
        <w:pStyle w:val="Akapitzlist"/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Zakres zamówienia: ……………………………………………………………………………..,</w:t>
      </w:r>
    </w:p>
    <w:p w14:paraId="0C1FC973" w14:textId="77777777" w:rsidR="0064263E" w:rsidRPr="0064263E" w:rsidRDefault="0064263E" w:rsidP="002C7CCC">
      <w:pPr>
        <w:pStyle w:val="Akapitzlist"/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a pozostały zakres usług wykonam siłami własnymi.</w:t>
      </w:r>
    </w:p>
    <w:p w14:paraId="3A7FE904" w14:textId="77777777" w:rsidR="0064263E" w:rsidRDefault="0064263E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Strony</w:t>
      </w:r>
      <w:r w:rsidR="00C00BC1">
        <w:rPr>
          <w:rFonts w:ascii="Times New Roman" w:eastAsia="Times New Roman" w:hAnsi="Times New Roman" w:cs="Times New Roman"/>
          <w:lang w:eastAsia="pl-PL"/>
        </w:rPr>
        <w:t xml:space="preserve"> niniejszej</w:t>
      </w:r>
      <w:r>
        <w:rPr>
          <w:rFonts w:ascii="Times New Roman" w:eastAsia="Times New Roman" w:hAnsi="Times New Roman" w:cs="Times New Roman"/>
          <w:lang w:eastAsia="pl-PL"/>
        </w:rPr>
        <w:t xml:space="preserve"> Umowy ustalają, iż umowa zawarta pomiędzy Wykonawcą, a Podwykonawcą będzie odpowiadała ściśle warunkom niniejszej Umowy.</w:t>
      </w:r>
    </w:p>
    <w:p w14:paraId="581B06AF" w14:textId="77777777" w:rsidR="0064263E" w:rsidRDefault="005A64FE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Zlecenie wykonania części robót Podwykonawcy nie zmienia zobowiązań Wykonawcy wobec Zamawiającego za wykonanie tej części robót.</w:t>
      </w:r>
    </w:p>
    <w:p w14:paraId="1FDC4550" w14:textId="22E19405" w:rsidR="005A64FE" w:rsidRPr="0064263E" w:rsidRDefault="005A64FE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</w:t>
      </w:r>
      <w:r w:rsidR="0008592A">
        <w:rPr>
          <w:rFonts w:ascii="Times New Roman" w:eastAsia="Times New Roman" w:hAnsi="Times New Roman" w:cs="Times New Roman"/>
          <w:lang w:eastAsia="pl-PL"/>
        </w:rPr>
        <w:t>a</w:t>
      </w:r>
      <w:r w:rsidR="0008592A"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 xml:space="preserve"> zamówienia</w:t>
      </w:r>
      <w:r w:rsidR="0008592A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na usługę zamierzający zawrzeć </w:t>
      </w:r>
      <w:r w:rsidRPr="005A64FE">
        <w:rPr>
          <w:rFonts w:ascii="Times New Roman" w:eastAsia="Times New Roman" w:hAnsi="Times New Roman" w:cs="Times New Roman"/>
          <w:b/>
          <w:lang w:eastAsia="pl-PL"/>
        </w:rPr>
        <w:t>umowę o podwykonawstwo</w:t>
      </w:r>
      <w:r>
        <w:rPr>
          <w:rFonts w:ascii="Times New Roman" w:eastAsia="Times New Roman" w:hAnsi="Times New Roman" w:cs="Times New Roman"/>
          <w:lang w:eastAsia="pl-PL"/>
        </w:rPr>
        <w:t xml:space="preserve">, jest zobowiązany w trakcie realizacji niniejszej Umowy do przedłożenia Zamawiającemu </w:t>
      </w:r>
      <w:r w:rsidRPr="005A64FE">
        <w:rPr>
          <w:rFonts w:ascii="Times New Roman" w:eastAsia="Times New Roman" w:hAnsi="Times New Roman" w:cs="Times New Roman"/>
          <w:b/>
          <w:lang w:eastAsia="pl-PL"/>
        </w:rPr>
        <w:t>projektu tej umowy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605BCA74" w14:textId="77777777" w:rsidR="002E0575" w:rsidRPr="005A64FE" w:rsidRDefault="005A64FE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 dzień przedłożenia projektu umowy z Podwykonawcą uznaje się dzień jej rejestracji w </w:t>
      </w:r>
      <w:r w:rsidRPr="005A64FE">
        <w:rPr>
          <w:rFonts w:ascii="Times New Roman" w:eastAsia="Times New Roman" w:hAnsi="Times New Roman" w:cs="Times New Roman"/>
          <w:b/>
          <w:lang w:eastAsia="pl-PL"/>
        </w:rPr>
        <w:t>kancelarii jawnej 23. BLT.</w:t>
      </w:r>
    </w:p>
    <w:p w14:paraId="3C72AD6A" w14:textId="77777777" w:rsidR="005A64FE" w:rsidRDefault="005A64FE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Zamawiający w terminie 2 dni od daty otrzymania projektu umowy zgłasza w formie pisemnej, </w:t>
      </w:r>
      <w:r w:rsidR="00AF03AA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>pod rygorem nieważności, zastrzeżenia do projektu umowy o podwykonawstwo, której przedmiotem są usługi.</w:t>
      </w:r>
    </w:p>
    <w:p w14:paraId="16739D38" w14:textId="77777777" w:rsidR="005A64FE" w:rsidRDefault="007E6854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Niezgłoszenie w formie pisemnej zastrzeżeń wobec przedłożonego projektu umowy, której przedmiotem są usługi w terminie określonym w ust. 6, uważa się za </w:t>
      </w:r>
      <w:r w:rsidRPr="007E6854">
        <w:rPr>
          <w:rFonts w:ascii="Times New Roman" w:eastAsia="Times New Roman" w:hAnsi="Times New Roman" w:cs="Times New Roman"/>
          <w:b/>
          <w:lang w:eastAsia="pl-PL"/>
        </w:rPr>
        <w:t>akceptację</w:t>
      </w:r>
      <w:r>
        <w:rPr>
          <w:rFonts w:ascii="Times New Roman" w:eastAsia="Times New Roman" w:hAnsi="Times New Roman" w:cs="Times New Roman"/>
          <w:lang w:eastAsia="pl-PL"/>
        </w:rPr>
        <w:t xml:space="preserve"> projektu umowy przez Zamawiającego.</w:t>
      </w:r>
    </w:p>
    <w:p w14:paraId="6C631B6C" w14:textId="77777777" w:rsidR="007E6854" w:rsidRDefault="007E6854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Wykonawca zamówienia na usługę przedkłada Zamawiającemu poświadczoną za zgodność </w:t>
      </w:r>
      <w:r w:rsidR="00AF03AA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>z oryginałem kopię zawartej umowy z Podwykonawcą, w terminie 2 dni od jej zawarcia.</w:t>
      </w:r>
    </w:p>
    <w:p w14:paraId="311FF346" w14:textId="77777777" w:rsidR="007E6854" w:rsidRDefault="007E6854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 dzień przedłożenia umowy z Podwykonawcą przez Wykonawcę uznaje się dzień złożenia </w:t>
      </w:r>
      <w:r w:rsidR="00AF03AA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>jej w kancelarii jawnej 23. BLT.</w:t>
      </w:r>
    </w:p>
    <w:p w14:paraId="31C493C8" w14:textId="77777777" w:rsidR="007E6854" w:rsidRDefault="007E6854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Niezgłoszenie pisemnego </w:t>
      </w:r>
      <w:r w:rsidRPr="007E6854">
        <w:rPr>
          <w:rFonts w:ascii="Times New Roman" w:eastAsia="Times New Roman" w:hAnsi="Times New Roman" w:cs="Times New Roman"/>
          <w:b/>
          <w:lang w:eastAsia="pl-PL"/>
        </w:rPr>
        <w:t>sprzeciwu</w:t>
      </w:r>
      <w:r>
        <w:rPr>
          <w:rFonts w:ascii="Times New Roman" w:eastAsia="Times New Roman" w:hAnsi="Times New Roman" w:cs="Times New Roman"/>
          <w:lang w:eastAsia="pl-PL"/>
        </w:rPr>
        <w:t xml:space="preserve"> przez Zamawiającego do przedłożonej umowy </w:t>
      </w:r>
      <w:r w:rsidR="00AF03AA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 xml:space="preserve">z Podwykonawcą, której przedmiotem są usługi, uważa się za </w:t>
      </w:r>
      <w:r w:rsidRPr="007E6854">
        <w:rPr>
          <w:rFonts w:ascii="Times New Roman" w:eastAsia="Times New Roman" w:hAnsi="Times New Roman" w:cs="Times New Roman"/>
          <w:b/>
          <w:lang w:eastAsia="pl-PL"/>
        </w:rPr>
        <w:t>akceptację</w:t>
      </w:r>
      <w:r>
        <w:rPr>
          <w:rFonts w:ascii="Times New Roman" w:eastAsia="Times New Roman" w:hAnsi="Times New Roman" w:cs="Times New Roman"/>
          <w:lang w:eastAsia="pl-PL"/>
        </w:rPr>
        <w:t xml:space="preserve"> umowy </w:t>
      </w:r>
      <w:r w:rsidR="00AF03AA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>przez Zamawiającego.</w:t>
      </w:r>
    </w:p>
    <w:p w14:paraId="5D6620D8" w14:textId="77777777" w:rsidR="00301484" w:rsidRDefault="00301484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Wykonawca ma prawo wprowadzić zgłoszonego Podwykonawcę na teren danego kompleksu wojskowego po zaakceptowaniu umowy z Podwykonawcą przez Zamawiającego, jej podpisaniu oraz zgłosić Zamawiającemu w formie pisemnej listę Podwykonawców, wykaz pojazdów.</w:t>
      </w:r>
    </w:p>
    <w:p w14:paraId="3206D95C" w14:textId="77777777" w:rsidR="00301484" w:rsidRDefault="00301484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Zamawiający może dokonać zapłaty za wykonane przez niego usługi bezpośrednio Podwykonawcy z należności przysługującej Wykonawcy, a wyszczególnionej na fakturze w przypadku uchylenia się przez Wykonawcę od obowiązku zapłaty Podwykonawcy, który zawarł zaakceptowaną </w:t>
      </w:r>
      <w:r w:rsidR="00AF03AA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>przez Zamawiającego umowę z Podwykonawcą.</w:t>
      </w:r>
    </w:p>
    <w:p w14:paraId="4BCD5E8F" w14:textId="77777777" w:rsidR="00301484" w:rsidRDefault="00301484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Przed dokonaniem bezpośredniej zapłaty </w:t>
      </w:r>
      <w:r w:rsidR="00FC4832">
        <w:rPr>
          <w:rFonts w:ascii="Times New Roman" w:eastAsia="Times New Roman" w:hAnsi="Times New Roman" w:cs="Times New Roman"/>
          <w:lang w:eastAsia="pl-PL"/>
        </w:rPr>
        <w:t xml:space="preserve">Zamawiający umożliwia Wykonawcy, w terminie 3 dni </w:t>
      </w:r>
      <w:r w:rsidR="00AF03AA">
        <w:rPr>
          <w:rFonts w:ascii="Times New Roman" w:eastAsia="Times New Roman" w:hAnsi="Times New Roman" w:cs="Times New Roman"/>
          <w:lang w:eastAsia="pl-PL"/>
        </w:rPr>
        <w:br/>
      </w:r>
      <w:r w:rsidR="00FC4832">
        <w:rPr>
          <w:rFonts w:ascii="Times New Roman" w:eastAsia="Times New Roman" w:hAnsi="Times New Roman" w:cs="Times New Roman"/>
          <w:lang w:eastAsia="pl-PL"/>
        </w:rPr>
        <w:t>od dnia doręczenia zawiadomienia o zamiarze bezpośredniej zapłaty, zgłoszenie pisemnych uwag dotyczących zasadności bezpośredniej zapłaty wynagrodzenia Podwykonawcy</w:t>
      </w:r>
    </w:p>
    <w:p w14:paraId="20B1805F" w14:textId="77777777" w:rsidR="00FC4832" w:rsidRDefault="00FC4832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przypadku dokonania bezpośredniej zapłaty Podwykonawcy, Zamawiający potrąca kwotę wypłacanego wynagrodzenia z wynagrodzenia należnego Wykonawcy.</w:t>
      </w:r>
    </w:p>
    <w:p w14:paraId="54968FFB" w14:textId="77777777" w:rsidR="0092188D" w:rsidRPr="0092188D" w:rsidRDefault="00FC4832" w:rsidP="002C7CCC">
      <w:pPr>
        <w:pStyle w:val="Akapitzlist"/>
        <w:numPr>
          <w:ilvl w:val="3"/>
          <w:numId w:val="5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Wykonawca ponosi odpowiedzialność za działania, zaniechania, uchybienia i zaniedbania Podwykonawcy w takim samym stopniu, jakby to były działania, zaniechania, uchybienia </w:t>
      </w:r>
      <w:r w:rsidR="00AF03AA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 xml:space="preserve">lub zaniedbania jego własne. </w:t>
      </w:r>
    </w:p>
    <w:p w14:paraId="2F1E775C" w14:textId="77777777" w:rsidR="00082A6F" w:rsidRPr="00E03EB2" w:rsidRDefault="006B2853" w:rsidP="002C7CCC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  <w:bCs/>
        </w:rPr>
        <w:t>§ 9</w:t>
      </w:r>
    </w:p>
    <w:p w14:paraId="3ED5E2D5" w14:textId="77777777" w:rsidR="00082A6F" w:rsidRPr="00E03EB2" w:rsidRDefault="00082A6F" w:rsidP="002C7CCC">
      <w:pPr>
        <w:tabs>
          <w:tab w:val="left" w:pos="0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E03EB2">
        <w:rPr>
          <w:rFonts w:ascii="Times New Roman" w:hAnsi="Times New Roman" w:cs="Times New Roman"/>
          <w:b/>
        </w:rPr>
        <w:t>PROCEDURY BEZPIECZEŃSTWA</w:t>
      </w:r>
    </w:p>
    <w:p w14:paraId="2E6BDA20" w14:textId="77777777" w:rsidR="007A28EA" w:rsidRPr="000A6CAD" w:rsidRDefault="003B7903" w:rsidP="002C7CCC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eastAsia="Times New Roman" w:hAnsi="Times New Roman" w:cs="Times New Roman"/>
          <w:lang w:eastAsia="pl-PL"/>
        </w:rPr>
        <w:t xml:space="preserve">Na podstawie art. </w:t>
      </w:r>
      <w:r w:rsidRPr="0075391F">
        <w:rPr>
          <w:rFonts w:ascii="Times New Roman" w:eastAsia="Times New Roman" w:hAnsi="Times New Roman" w:cs="Times New Roman"/>
          <w:lang w:eastAsia="pl-PL"/>
        </w:rPr>
        <w:t xml:space="preserve">208 § 1 pkt 2 Kodeksu pracy, 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Wykonawca powołał koordynatora ds. bezpieczeństwa i higieny pracy, zwanej/ego dalej „koordynatorem”, który będzie sprawował nadzór </w:t>
      </w:r>
      <w:r w:rsidR="00472227" w:rsidRPr="00E03EB2">
        <w:rPr>
          <w:rFonts w:ascii="Times New Roman" w:eastAsia="Times New Roman" w:hAnsi="Times New Roman" w:cs="Times New Roman"/>
          <w:lang w:eastAsia="pl-PL"/>
        </w:rPr>
        <w:br/>
      </w:r>
      <w:r w:rsidRPr="00E03EB2">
        <w:rPr>
          <w:rFonts w:ascii="Times New Roman" w:eastAsia="Times New Roman" w:hAnsi="Times New Roman" w:cs="Times New Roman"/>
          <w:lang w:eastAsia="pl-PL"/>
        </w:rPr>
        <w:t>nad bezpieczeństwem i higieną pracy na terenie wykonywan</w:t>
      </w:r>
      <w:r w:rsidR="006B18CE">
        <w:rPr>
          <w:rFonts w:ascii="Times New Roman" w:eastAsia="Times New Roman" w:hAnsi="Times New Roman" w:cs="Times New Roman"/>
          <w:lang w:eastAsia="pl-PL"/>
        </w:rPr>
        <w:t>ej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 </w:t>
      </w:r>
      <w:r w:rsidR="006B18CE">
        <w:rPr>
          <w:rFonts w:ascii="Times New Roman" w:eastAsia="Times New Roman" w:hAnsi="Times New Roman" w:cs="Times New Roman"/>
          <w:lang w:eastAsia="pl-PL"/>
        </w:rPr>
        <w:t>usługi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 objętych niniejszą Umową.</w:t>
      </w:r>
    </w:p>
    <w:p w14:paraId="7A9BC1CE" w14:textId="413D7CAA" w:rsidR="00082A6F" w:rsidRPr="00E03EB2" w:rsidRDefault="006B2853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  <w:bCs/>
        </w:rPr>
        <w:t>§ 10</w:t>
      </w:r>
    </w:p>
    <w:p w14:paraId="44670747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</w:rPr>
        <w:t>MEDIA</w:t>
      </w:r>
    </w:p>
    <w:p w14:paraId="3F8F09FB" w14:textId="77777777" w:rsidR="00082A6F" w:rsidRPr="00E03EB2" w:rsidRDefault="00082A6F" w:rsidP="002C7CCC">
      <w:pPr>
        <w:widowControl w:val="0"/>
        <w:numPr>
          <w:ilvl w:val="0"/>
          <w:numId w:val="6"/>
        </w:numPr>
        <w:tabs>
          <w:tab w:val="num" w:pos="284"/>
        </w:tabs>
        <w:spacing w:after="0" w:line="360" w:lineRule="auto"/>
        <w:ind w:left="284" w:hanging="284"/>
        <w:rPr>
          <w:rFonts w:ascii="Times New Roman" w:eastAsia="Times New Roman" w:hAnsi="Times New Roman" w:cs="Times New Roman"/>
          <w:kern w:val="2"/>
          <w:lang w:eastAsia="pl-PL"/>
        </w:rPr>
      </w:pPr>
      <w:r w:rsidRPr="00E03EB2">
        <w:rPr>
          <w:rFonts w:ascii="Times New Roman" w:eastAsia="Times New Roman" w:hAnsi="Times New Roman" w:cs="Times New Roman"/>
          <w:shd w:val="clear" w:color="auto" w:fill="FFFFFF"/>
          <w:lang w:eastAsia="pl-PL"/>
        </w:rPr>
        <w:t>Zamawiający najpóźniej w dniu przekazania terenu</w:t>
      </w:r>
      <w:r w:rsidR="00C81F66" w:rsidRPr="00E03EB2">
        <w:rPr>
          <w:rFonts w:ascii="Times New Roman" w:eastAsia="Times New Roman" w:hAnsi="Times New Roman" w:cs="Times New Roman"/>
          <w:shd w:val="clear" w:color="auto" w:fill="FFFFFF"/>
          <w:lang w:eastAsia="pl-PL"/>
        </w:rPr>
        <w:t xml:space="preserve"> robót, </w:t>
      </w:r>
      <w:r w:rsidRPr="00E03EB2">
        <w:rPr>
          <w:rFonts w:ascii="Times New Roman" w:eastAsia="Times New Roman" w:hAnsi="Times New Roman" w:cs="Times New Roman"/>
          <w:shd w:val="clear" w:color="auto" w:fill="FFFFFF"/>
          <w:lang w:eastAsia="pl-PL"/>
        </w:rPr>
        <w:t>wskaże Wykonawcy:</w:t>
      </w:r>
    </w:p>
    <w:p w14:paraId="6D7EBE31" w14:textId="77777777" w:rsidR="00082A6F" w:rsidRPr="00E03EB2" w:rsidRDefault="00082A6F" w:rsidP="002C7CCC">
      <w:pPr>
        <w:widowControl w:val="0"/>
        <w:numPr>
          <w:ilvl w:val="3"/>
          <w:numId w:val="7"/>
        </w:numPr>
        <w:tabs>
          <w:tab w:val="left" w:pos="567"/>
        </w:tabs>
        <w:spacing w:after="0" w:line="360" w:lineRule="auto"/>
        <w:ind w:left="567" w:hanging="283"/>
        <w:contextualSpacing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eastAsia="Times New Roman" w:hAnsi="Times New Roman" w:cs="Times New Roman"/>
          <w:lang w:eastAsia="pl-PL"/>
        </w:rPr>
        <w:t>Punkt poboru wody – W i odprowadzania ścieków - Ś</w:t>
      </w:r>
    </w:p>
    <w:p w14:paraId="3253601A" w14:textId="77777777" w:rsidR="00082A6F" w:rsidRPr="00E03EB2" w:rsidRDefault="00082A6F" w:rsidP="002C7CCC">
      <w:pPr>
        <w:widowControl w:val="0"/>
        <w:numPr>
          <w:ilvl w:val="0"/>
          <w:numId w:val="6"/>
        </w:numPr>
        <w:tabs>
          <w:tab w:val="num" w:pos="284"/>
        </w:tabs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eastAsia="Times New Roman" w:hAnsi="Times New Roman" w:cs="Times New Roman"/>
          <w:lang w:eastAsia="pl-PL"/>
        </w:rPr>
        <w:t>Wykonawca ponosi koszty zużycia mediów. Sposób rozliczenia za udostępnione media, zostanie określon</w:t>
      </w:r>
      <w:r w:rsidR="00C81F66" w:rsidRPr="00E03EB2">
        <w:rPr>
          <w:rFonts w:ascii="Times New Roman" w:eastAsia="Times New Roman" w:hAnsi="Times New Roman" w:cs="Times New Roman"/>
          <w:lang w:eastAsia="pl-PL"/>
        </w:rPr>
        <w:t>y w Protokole przekazania teren</w:t>
      </w:r>
      <w:r w:rsidR="003137E4">
        <w:rPr>
          <w:rFonts w:ascii="Times New Roman" w:eastAsia="Times New Roman" w:hAnsi="Times New Roman" w:cs="Times New Roman"/>
          <w:lang w:eastAsia="pl-PL"/>
        </w:rPr>
        <w:t>u</w:t>
      </w:r>
      <w:r w:rsidR="00C81F66" w:rsidRPr="00E03EB2">
        <w:rPr>
          <w:rFonts w:ascii="Times New Roman" w:eastAsia="Times New Roman" w:hAnsi="Times New Roman" w:cs="Times New Roman"/>
          <w:lang w:eastAsia="pl-PL"/>
        </w:rPr>
        <w:t xml:space="preserve"> robót</w:t>
      </w:r>
      <w:r w:rsidRPr="00E03EB2">
        <w:rPr>
          <w:rFonts w:ascii="Times New Roman" w:eastAsia="Times New Roman" w:hAnsi="Times New Roman" w:cs="Times New Roman"/>
          <w:lang w:eastAsia="pl-PL"/>
        </w:rPr>
        <w:t>.</w:t>
      </w:r>
    </w:p>
    <w:p w14:paraId="439A9A7D" w14:textId="77777777" w:rsidR="00082A6F" w:rsidRPr="00E03EB2" w:rsidRDefault="00082A6F" w:rsidP="002C7CCC">
      <w:pPr>
        <w:widowControl w:val="0"/>
        <w:numPr>
          <w:ilvl w:val="0"/>
          <w:numId w:val="6"/>
        </w:numPr>
        <w:tabs>
          <w:tab w:val="num" w:pos="284"/>
        </w:tabs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eastAsia="Times New Roman" w:hAnsi="Times New Roman" w:cs="Times New Roman"/>
          <w:lang w:eastAsia="pl-PL"/>
        </w:rPr>
        <w:t>Rozliczenie Wykonawcy za zużytą wodę oraz ścieki do celów socjalnych nastąpi w oparciu</w:t>
      </w:r>
      <w:r w:rsidR="00E25DAB" w:rsidRPr="00E03EB2">
        <w:rPr>
          <w:rFonts w:ascii="Times New Roman" w:eastAsia="Times New Roman" w:hAnsi="Times New Roman" w:cs="Times New Roman"/>
          <w:lang w:eastAsia="pl-PL"/>
        </w:rPr>
        <w:br/>
      </w:r>
      <w:r w:rsidRPr="00E03EB2">
        <w:rPr>
          <w:rFonts w:ascii="Times New Roman" w:eastAsia="Times New Roman" w:hAnsi="Times New Roman" w:cs="Times New Roman"/>
          <w:lang w:eastAsia="pl-PL"/>
        </w:rPr>
        <w:lastRenderedPageBreak/>
        <w:t xml:space="preserve">o sporządzoną </w:t>
      </w:r>
      <w:r w:rsidRPr="00E03EB2">
        <w:rPr>
          <w:rFonts w:ascii="Times New Roman" w:eastAsia="Times New Roman" w:hAnsi="Times New Roman" w:cs="Times New Roman"/>
          <w:b/>
          <w:lang w:eastAsia="pl-PL"/>
        </w:rPr>
        <w:t>notatkę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 </w:t>
      </w:r>
      <w:r w:rsidR="00861252" w:rsidRPr="00E03EB2">
        <w:rPr>
          <w:rFonts w:ascii="Times New Roman" w:eastAsia="Times New Roman" w:hAnsi="Times New Roman" w:cs="Times New Roman"/>
          <w:b/>
          <w:lang w:eastAsia="pl-PL"/>
        </w:rPr>
        <w:t>służbową</w:t>
      </w:r>
      <w:r w:rsidR="003137E4">
        <w:rPr>
          <w:rFonts w:ascii="Times New Roman" w:eastAsia="Times New Roman" w:hAnsi="Times New Roman" w:cs="Times New Roman"/>
          <w:lang w:eastAsia="pl-PL"/>
        </w:rPr>
        <w:t xml:space="preserve"> </w:t>
      </w:r>
      <w:r w:rsidR="00861252" w:rsidRPr="00E03EB2">
        <w:rPr>
          <w:rFonts w:ascii="Times New Roman" w:eastAsia="Times New Roman" w:hAnsi="Times New Roman" w:cs="Times New Roman"/>
          <w:lang w:eastAsia="pl-PL"/>
        </w:rPr>
        <w:t>prze</w:t>
      </w:r>
      <w:r w:rsidR="00797300" w:rsidRPr="00E03EB2">
        <w:rPr>
          <w:rFonts w:ascii="Times New Roman" w:eastAsia="Times New Roman" w:hAnsi="Times New Roman" w:cs="Times New Roman"/>
          <w:lang w:eastAsia="pl-PL"/>
        </w:rPr>
        <w:t>z Przedstawiciela Zamawiającego</w:t>
      </w:r>
      <w:r w:rsidR="003137E4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po zakończeniu </w:t>
      </w:r>
      <w:r w:rsidR="006B18CE">
        <w:rPr>
          <w:rFonts w:ascii="Times New Roman" w:eastAsia="Times New Roman" w:hAnsi="Times New Roman" w:cs="Times New Roman"/>
          <w:lang w:eastAsia="pl-PL"/>
        </w:rPr>
        <w:t>prac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 </w:t>
      </w:r>
      <w:r w:rsidR="003137E4">
        <w:rPr>
          <w:rFonts w:ascii="Times New Roman" w:eastAsia="Times New Roman" w:hAnsi="Times New Roman" w:cs="Times New Roman"/>
          <w:lang w:eastAsia="pl-PL"/>
        </w:rPr>
        <w:br/>
      </w:r>
      <w:r w:rsidRPr="00E03EB2">
        <w:rPr>
          <w:rFonts w:ascii="Times New Roman" w:eastAsia="Times New Roman" w:hAnsi="Times New Roman" w:cs="Times New Roman"/>
          <w:lang w:eastAsia="pl-PL"/>
        </w:rPr>
        <w:t>wg Normy zużycia wody</w:t>
      </w:r>
      <w:r w:rsidR="00861252" w:rsidRPr="00E03EB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- </w:t>
      </w:r>
      <w:r w:rsidRPr="0075391F">
        <w:rPr>
          <w:rFonts w:ascii="Times New Roman" w:eastAsia="Times New Roman" w:hAnsi="Times New Roman" w:cs="Times New Roman"/>
          <w:lang w:eastAsia="pl-PL"/>
        </w:rPr>
        <w:t>Rozporządzenie</w:t>
      </w:r>
      <w:r w:rsidR="009F4F65" w:rsidRPr="0075391F">
        <w:rPr>
          <w:rFonts w:ascii="Times New Roman" w:eastAsia="Times New Roman" w:hAnsi="Times New Roman" w:cs="Times New Roman"/>
          <w:lang w:eastAsia="pl-PL"/>
        </w:rPr>
        <w:t xml:space="preserve"> Ministra Infrastruktury </w:t>
      </w:r>
      <w:r w:rsidR="00472227" w:rsidRPr="0075391F">
        <w:rPr>
          <w:rFonts w:ascii="Times New Roman" w:eastAsia="Times New Roman" w:hAnsi="Times New Roman" w:cs="Times New Roman"/>
          <w:lang w:eastAsia="pl-PL"/>
        </w:rPr>
        <w:t>z dnia</w:t>
      </w:r>
      <w:r w:rsidR="003137E4" w:rsidRPr="0075391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5391F">
        <w:rPr>
          <w:rFonts w:ascii="Times New Roman" w:eastAsia="Times New Roman" w:hAnsi="Times New Roman" w:cs="Times New Roman"/>
          <w:lang w:eastAsia="pl-PL"/>
        </w:rPr>
        <w:t xml:space="preserve">14 stycznia 2002r. </w:t>
      </w:r>
      <w:r w:rsidR="003137E4" w:rsidRPr="0075391F">
        <w:rPr>
          <w:rFonts w:ascii="Times New Roman" w:eastAsia="Times New Roman" w:hAnsi="Times New Roman" w:cs="Times New Roman"/>
          <w:lang w:eastAsia="pl-PL"/>
        </w:rPr>
        <w:br/>
      </w:r>
      <w:r w:rsidRPr="0075391F">
        <w:rPr>
          <w:rFonts w:ascii="Times New Roman" w:eastAsia="Times New Roman" w:hAnsi="Times New Roman" w:cs="Times New Roman"/>
          <w:lang w:eastAsia="pl-PL"/>
        </w:rPr>
        <w:t>w sprawie określenia przeciętnych n</w:t>
      </w:r>
      <w:r w:rsidR="009F4F65" w:rsidRPr="0075391F">
        <w:rPr>
          <w:rFonts w:ascii="Times New Roman" w:eastAsia="Times New Roman" w:hAnsi="Times New Roman" w:cs="Times New Roman"/>
          <w:lang w:eastAsia="pl-PL"/>
        </w:rPr>
        <w:t>orm zużycia wody tab. 9 (Dz.U.</w:t>
      </w:r>
      <w:r w:rsidR="006B2853" w:rsidRPr="0075391F">
        <w:rPr>
          <w:rFonts w:ascii="Times New Roman" w:eastAsia="Times New Roman" w:hAnsi="Times New Roman" w:cs="Times New Roman"/>
          <w:lang w:eastAsia="pl-PL"/>
        </w:rPr>
        <w:t xml:space="preserve"> </w:t>
      </w:r>
      <w:r w:rsidR="00472227" w:rsidRPr="0075391F">
        <w:rPr>
          <w:rFonts w:ascii="Times New Roman" w:eastAsia="Times New Roman" w:hAnsi="Times New Roman" w:cs="Times New Roman"/>
          <w:lang w:eastAsia="pl-PL"/>
        </w:rPr>
        <w:t>z 2002r.</w:t>
      </w:r>
      <w:r w:rsidRPr="0075391F">
        <w:rPr>
          <w:rFonts w:ascii="Times New Roman" w:eastAsia="Times New Roman" w:hAnsi="Times New Roman" w:cs="Times New Roman"/>
          <w:lang w:eastAsia="pl-PL"/>
        </w:rPr>
        <w:t>Nr 8, poz. 70).</w:t>
      </w:r>
    </w:p>
    <w:p w14:paraId="1D258D78" w14:textId="77777777" w:rsidR="00082A6F" w:rsidRPr="00E03EB2" w:rsidRDefault="00082A6F" w:rsidP="002C7CCC">
      <w:pPr>
        <w:widowControl w:val="0"/>
        <w:numPr>
          <w:ilvl w:val="0"/>
          <w:numId w:val="6"/>
        </w:numPr>
        <w:tabs>
          <w:tab w:val="num" w:pos="284"/>
        </w:tabs>
        <w:suppressAutoHyphens/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eastAsia="Times New Roman" w:hAnsi="Times New Roman" w:cs="Times New Roman"/>
          <w:lang w:eastAsia="pl-PL"/>
        </w:rPr>
        <w:t xml:space="preserve">Faktura dla Wykonawcy za zużytą wodę oraz ścieki zostanie wystawiona przez Pion Głównego Księgowego na podstawie </w:t>
      </w:r>
      <w:r w:rsidRPr="00E03EB2">
        <w:rPr>
          <w:rFonts w:ascii="Times New Roman" w:eastAsia="Times New Roman" w:hAnsi="Times New Roman" w:cs="Times New Roman"/>
          <w:b/>
          <w:lang w:eastAsia="pl-PL"/>
        </w:rPr>
        <w:t>notatki służbowej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 sporządzonej przez </w:t>
      </w:r>
      <w:r w:rsidR="006B0422" w:rsidRPr="00E03EB2">
        <w:rPr>
          <w:rFonts w:ascii="Times New Roman" w:eastAsia="Times New Roman" w:hAnsi="Times New Roman" w:cs="Times New Roman"/>
          <w:lang w:eastAsia="pl-PL"/>
        </w:rPr>
        <w:t>Pr</w:t>
      </w:r>
      <w:r w:rsidR="0008592A">
        <w:rPr>
          <w:rFonts w:ascii="Times New Roman" w:eastAsia="Times New Roman" w:hAnsi="Times New Roman" w:cs="Times New Roman"/>
          <w:lang w:eastAsia="pl-PL"/>
        </w:rPr>
        <w:t xml:space="preserve">zedstawiciela Zamawiającego </w:t>
      </w:r>
      <w:r w:rsidRPr="00E03EB2">
        <w:rPr>
          <w:rFonts w:ascii="Times New Roman" w:eastAsia="Times New Roman" w:hAnsi="Times New Roman" w:cs="Times New Roman"/>
          <w:lang w:eastAsia="pl-PL"/>
        </w:rPr>
        <w:t>potwierdzonej przez Wykonawcę.</w:t>
      </w:r>
    </w:p>
    <w:p w14:paraId="44B10930" w14:textId="77777777" w:rsidR="007A28EA" w:rsidRPr="0092188D" w:rsidRDefault="00082A6F" w:rsidP="002C7CCC">
      <w:pPr>
        <w:widowControl w:val="0"/>
        <w:numPr>
          <w:ilvl w:val="0"/>
          <w:numId w:val="6"/>
        </w:numPr>
        <w:tabs>
          <w:tab w:val="num" w:pos="284"/>
        </w:tabs>
        <w:suppressAutoHyphens/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eastAsia="Times New Roman" w:hAnsi="Times New Roman" w:cs="Times New Roman"/>
          <w:lang w:eastAsia="pl-PL"/>
        </w:rPr>
        <w:t>Wykonawca zobowiązuje się uregulować należności fina</w:t>
      </w:r>
      <w:r w:rsidR="00E25DAB" w:rsidRPr="00E03EB2">
        <w:rPr>
          <w:rFonts w:ascii="Times New Roman" w:eastAsia="Times New Roman" w:hAnsi="Times New Roman" w:cs="Times New Roman"/>
          <w:lang w:eastAsia="pl-PL"/>
        </w:rPr>
        <w:t>nsowe za ww. fakturę w terminie</w:t>
      </w:r>
      <w:r w:rsidR="002B7FC0" w:rsidRPr="00E03EB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03EB2">
        <w:rPr>
          <w:rFonts w:ascii="Times New Roman" w:eastAsia="Times New Roman" w:hAnsi="Times New Roman" w:cs="Times New Roman"/>
          <w:b/>
          <w:lang w:eastAsia="pl-PL"/>
        </w:rPr>
        <w:t>30 dni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 </w:t>
      </w:r>
      <w:r w:rsidR="00472227" w:rsidRPr="00E03EB2">
        <w:rPr>
          <w:rFonts w:ascii="Times New Roman" w:eastAsia="Times New Roman" w:hAnsi="Times New Roman" w:cs="Times New Roman"/>
          <w:lang w:eastAsia="pl-PL"/>
        </w:rPr>
        <w:br/>
      </w:r>
      <w:r w:rsidRPr="00E03EB2">
        <w:rPr>
          <w:rFonts w:ascii="Times New Roman" w:eastAsia="Times New Roman" w:hAnsi="Times New Roman" w:cs="Times New Roman"/>
          <w:lang w:eastAsia="pl-PL"/>
        </w:rPr>
        <w:t>od daty wystawienia na konto podane na fakturze.</w:t>
      </w:r>
    </w:p>
    <w:p w14:paraId="56BA530C" w14:textId="77777777" w:rsidR="00082A6F" w:rsidRPr="00E03EB2" w:rsidRDefault="006B2853" w:rsidP="002C7CCC">
      <w:pPr>
        <w:widowControl w:val="0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E03EB2">
        <w:rPr>
          <w:rFonts w:ascii="Times New Roman" w:eastAsia="Calibri" w:hAnsi="Times New Roman" w:cs="Times New Roman"/>
          <w:b/>
          <w:bCs/>
        </w:rPr>
        <w:t>§ 11</w:t>
      </w:r>
    </w:p>
    <w:p w14:paraId="4510E0AE" w14:textId="77777777" w:rsidR="00716343" w:rsidRPr="009754F3" w:rsidRDefault="009754F3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SPRZĘT</w:t>
      </w:r>
    </w:p>
    <w:p w14:paraId="33884D93" w14:textId="77777777" w:rsidR="007A28EA" w:rsidRPr="0092188D" w:rsidRDefault="001571DC" w:rsidP="002C7CCC">
      <w:pPr>
        <w:tabs>
          <w:tab w:val="num" w:pos="50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54F3">
        <w:rPr>
          <w:rFonts w:ascii="Times New Roman" w:eastAsia="Calibri" w:hAnsi="Times New Roman" w:cs="Times New Roman"/>
          <w:bCs/>
        </w:rPr>
        <w:t>Wykonawca</w:t>
      </w:r>
      <w:r w:rsidR="009754F3">
        <w:rPr>
          <w:rFonts w:ascii="Times New Roman" w:eastAsia="Calibri" w:hAnsi="Times New Roman" w:cs="Times New Roman"/>
          <w:bCs/>
        </w:rPr>
        <w:t xml:space="preserve"> zapewnia niezbędny sprzęt do realizacji niniejszej Umowy i </w:t>
      </w:r>
      <w:r w:rsidRPr="009754F3">
        <w:rPr>
          <w:rFonts w:ascii="Times New Roman" w:eastAsia="Calibri" w:hAnsi="Times New Roman" w:cs="Times New Roman"/>
          <w:bCs/>
        </w:rPr>
        <w:t>zobowiązany</w:t>
      </w:r>
      <w:r w:rsidR="009754F3">
        <w:rPr>
          <w:rFonts w:ascii="Times New Roman" w:eastAsia="Calibri" w:hAnsi="Times New Roman" w:cs="Times New Roman"/>
          <w:bCs/>
        </w:rPr>
        <w:t xml:space="preserve"> jest</w:t>
      </w:r>
      <w:r w:rsidRPr="009754F3">
        <w:rPr>
          <w:rFonts w:ascii="Times New Roman" w:eastAsia="Calibri" w:hAnsi="Times New Roman" w:cs="Times New Roman"/>
          <w:bCs/>
        </w:rPr>
        <w:t xml:space="preserve"> do używania jedynie takiego sprzętu, który nie spowoduje niekorzystnego wpływu na jakość wykonywanej usługi. Spr</w:t>
      </w:r>
      <w:r w:rsidR="009754F3">
        <w:rPr>
          <w:rFonts w:ascii="Times New Roman" w:eastAsia="Calibri" w:hAnsi="Times New Roman" w:cs="Times New Roman"/>
          <w:bCs/>
        </w:rPr>
        <w:t xml:space="preserve">zęt będący własnością Wykonawcy </w:t>
      </w:r>
      <w:r w:rsidRPr="009754F3">
        <w:rPr>
          <w:rFonts w:ascii="Times New Roman" w:eastAsia="Calibri" w:hAnsi="Times New Roman" w:cs="Times New Roman"/>
          <w:bCs/>
        </w:rPr>
        <w:t xml:space="preserve">ma być utrzymany w dobrym stanie technicznym i gotowości do pracy, sprawdzony przed użyciem </w:t>
      </w:r>
      <w:r w:rsidR="00836011" w:rsidRPr="009754F3">
        <w:rPr>
          <w:rFonts w:ascii="Times New Roman" w:eastAsia="Calibri" w:hAnsi="Times New Roman" w:cs="Times New Roman"/>
          <w:bCs/>
        </w:rPr>
        <w:t xml:space="preserve">oraz powinien posiadać klasę CE. Liczba i wydajność sprzętu powinny gwarantować przeprowadzenie </w:t>
      </w:r>
      <w:r w:rsidR="007D2F28" w:rsidRPr="009754F3">
        <w:rPr>
          <w:rFonts w:ascii="Times New Roman" w:eastAsia="Calibri" w:hAnsi="Times New Roman" w:cs="Times New Roman"/>
          <w:bCs/>
        </w:rPr>
        <w:t>prac</w:t>
      </w:r>
      <w:r w:rsidR="00836011" w:rsidRPr="009754F3">
        <w:rPr>
          <w:rFonts w:ascii="Times New Roman" w:eastAsia="Calibri" w:hAnsi="Times New Roman" w:cs="Times New Roman"/>
          <w:bCs/>
        </w:rPr>
        <w:t xml:space="preserve"> składających się na wykonanie przedmiotu</w:t>
      </w:r>
      <w:r w:rsidR="00C00BC1">
        <w:rPr>
          <w:rFonts w:ascii="Times New Roman" w:eastAsia="Calibri" w:hAnsi="Times New Roman" w:cs="Times New Roman"/>
          <w:bCs/>
        </w:rPr>
        <w:t xml:space="preserve"> niniejszej</w:t>
      </w:r>
      <w:r w:rsidR="00836011" w:rsidRPr="009754F3">
        <w:rPr>
          <w:rFonts w:ascii="Times New Roman" w:eastAsia="Calibri" w:hAnsi="Times New Roman" w:cs="Times New Roman"/>
          <w:bCs/>
        </w:rPr>
        <w:t xml:space="preserve"> Umowy w sposób staranny i rzetelny. Sprzę</w:t>
      </w:r>
      <w:r w:rsidR="004C2309" w:rsidRPr="009754F3">
        <w:rPr>
          <w:rFonts w:ascii="Times New Roman" w:eastAsia="Calibri" w:hAnsi="Times New Roman" w:cs="Times New Roman"/>
          <w:bCs/>
        </w:rPr>
        <w:t>t używany do wykonania usługi musi być zgodny z normami ochrony środowiska i przepisami dotyczącymi jego użytkowania. Wykonawca dostarczy Zamawiającemu kopie dokumentów potwierdzających dopuszczenie sprzętu do użytkowania, tam gdzie jest to wymagane przepisami. Wykonawca musi mieć możliwość korzystania ze sprzętu specjalistycznego do realizacji w/w zamówienia.</w:t>
      </w:r>
    </w:p>
    <w:p w14:paraId="0F14DC7E" w14:textId="77777777" w:rsidR="00082A6F" w:rsidRPr="00E03EB2" w:rsidRDefault="00716343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  <w:bCs/>
        </w:rPr>
        <w:t>§ 12</w:t>
      </w:r>
    </w:p>
    <w:p w14:paraId="2E5B8A51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</w:rPr>
        <w:t>ODBIÓR ROBÓT</w:t>
      </w:r>
    </w:p>
    <w:p w14:paraId="08D61647" w14:textId="77777777" w:rsidR="00F52F92" w:rsidRPr="000A3BC3" w:rsidRDefault="00F52F92" w:rsidP="002C7CCC">
      <w:pPr>
        <w:numPr>
          <w:ilvl w:val="0"/>
          <w:numId w:val="1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Strony ustalają, iż przedmiot </w:t>
      </w:r>
      <w:r w:rsidR="00C00BC1">
        <w:rPr>
          <w:rFonts w:ascii="Times New Roman" w:eastAsia="Calibri" w:hAnsi="Times New Roman" w:cs="Times New Roman"/>
          <w:bCs/>
        </w:rPr>
        <w:t>niniejszej</w:t>
      </w:r>
      <w:r w:rsidR="00C00BC1" w:rsidRPr="00E03EB2">
        <w:rPr>
          <w:rFonts w:ascii="Times New Roman" w:hAnsi="Times New Roman" w:cs="Times New Roman"/>
        </w:rPr>
        <w:t xml:space="preserve"> </w:t>
      </w:r>
      <w:r w:rsidR="008B7881" w:rsidRPr="00E03EB2">
        <w:rPr>
          <w:rFonts w:ascii="Times New Roman" w:hAnsi="Times New Roman" w:cs="Times New Roman"/>
        </w:rPr>
        <w:t>U</w:t>
      </w:r>
      <w:r w:rsidR="000A3BC3">
        <w:rPr>
          <w:rFonts w:ascii="Times New Roman" w:hAnsi="Times New Roman" w:cs="Times New Roman"/>
        </w:rPr>
        <w:t>mowy będzie podlegał odbiorowi</w:t>
      </w:r>
      <w:r w:rsidRPr="000A3BC3">
        <w:rPr>
          <w:rFonts w:ascii="Times New Roman" w:hAnsi="Times New Roman" w:cs="Times New Roman"/>
        </w:rPr>
        <w:t xml:space="preserve"> </w:t>
      </w:r>
      <w:r w:rsidRPr="000A3BC3">
        <w:rPr>
          <w:rFonts w:ascii="Times New Roman" w:hAnsi="Times New Roman" w:cs="Times New Roman"/>
          <w:b/>
        </w:rPr>
        <w:t>końcow</w:t>
      </w:r>
      <w:r w:rsidR="000A3BC3">
        <w:rPr>
          <w:rFonts w:ascii="Times New Roman" w:hAnsi="Times New Roman" w:cs="Times New Roman"/>
          <w:b/>
        </w:rPr>
        <w:t>emu</w:t>
      </w:r>
      <w:r w:rsidR="00C00BC1">
        <w:rPr>
          <w:rFonts w:ascii="Times New Roman" w:hAnsi="Times New Roman" w:cs="Times New Roman"/>
          <w:b/>
        </w:rPr>
        <w:t>.</w:t>
      </w:r>
    </w:p>
    <w:p w14:paraId="182154E6" w14:textId="77777777" w:rsidR="000802D5" w:rsidRPr="00E03EB2" w:rsidRDefault="00F52F92" w:rsidP="002C7CCC">
      <w:pPr>
        <w:pStyle w:val="Akapitzlist"/>
        <w:numPr>
          <w:ilvl w:val="0"/>
          <w:numId w:val="17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Po zakończeniu </w:t>
      </w:r>
      <w:r w:rsidR="000A3BC3">
        <w:rPr>
          <w:rFonts w:ascii="Times New Roman" w:hAnsi="Times New Roman" w:cs="Times New Roman"/>
        </w:rPr>
        <w:t>przedmiotu Umowy Wykonawca</w:t>
      </w:r>
      <w:r w:rsidRPr="00E03EB2">
        <w:rPr>
          <w:rFonts w:ascii="Times New Roman" w:hAnsi="Times New Roman" w:cs="Times New Roman"/>
        </w:rPr>
        <w:t xml:space="preserve">, zobowiązany jest do pisemnego zgłoszenia Zamawiającemu </w:t>
      </w:r>
      <w:r w:rsidRPr="00E03EB2">
        <w:rPr>
          <w:rFonts w:ascii="Times New Roman" w:hAnsi="Times New Roman" w:cs="Times New Roman"/>
          <w:b/>
        </w:rPr>
        <w:t>gotowoś</w:t>
      </w:r>
      <w:r w:rsidR="006959C7" w:rsidRPr="00E03EB2">
        <w:rPr>
          <w:rFonts w:ascii="Times New Roman" w:hAnsi="Times New Roman" w:cs="Times New Roman"/>
          <w:b/>
        </w:rPr>
        <w:t>ci</w:t>
      </w:r>
      <w:r w:rsidRPr="00E03EB2">
        <w:rPr>
          <w:rFonts w:ascii="Times New Roman" w:hAnsi="Times New Roman" w:cs="Times New Roman"/>
          <w:b/>
        </w:rPr>
        <w:t xml:space="preserve"> do odbioru końcowego</w:t>
      </w:r>
      <w:r w:rsidRPr="00E03EB2">
        <w:rPr>
          <w:rFonts w:ascii="Times New Roman" w:hAnsi="Times New Roman" w:cs="Times New Roman"/>
        </w:rPr>
        <w:t>.</w:t>
      </w:r>
      <w:r w:rsidR="00BF5DAD" w:rsidRPr="00E03EB2">
        <w:rPr>
          <w:rFonts w:ascii="Times New Roman" w:hAnsi="Times New Roman" w:cs="Times New Roman"/>
        </w:rPr>
        <w:t xml:space="preserve"> </w:t>
      </w:r>
    </w:p>
    <w:p w14:paraId="51C2AA62" w14:textId="77777777" w:rsidR="00F52F92" w:rsidRPr="00E03EB2" w:rsidRDefault="00F52F92" w:rsidP="002C7CCC">
      <w:pPr>
        <w:pStyle w:val="Akapitzlist"/>
        <w:numPr>
          <w:ilvl w:val="0"/>
          <w:numId w:val="17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Zamawiający </w:t>
      </w:r>
      <w:r w:rsidRPr="00E03EB2">
        <w:rPr>
          <w:rFonts w:ascii="Times New Roman" w:hAnsi="Times New Roman" w:cs="Times New Roman"/>
          <w:b/>
        </w:rPr>
        <w:t>dokona odbioru końcowego</w:t>
      </w:r>
      <w:r w:rsidRPr="00E03EB2">
        <w:rPr>
          <w:rFonts w:ascii="Times New Roman" w:hAnsi="Times New Roman" w:cs="Times New Roman"/>
        </w:rPr>
        <w:t xml:space="preserve"> przedmiotu </w:t>
      </w:r>
      <w:r w:rsidR="00861252" w:rsidRPr="00E03EB2">
        <w:rPr>
          <w:rFonts w:ascii="Times New Roman" w:hAnsi="Times New Roman" w:cs="Times New Roman"/>
        </w:rPr>
        <w:t>U</w:t>
      </w:r>
      <w:r w:rsidRPr="00E03EB2">
        <w:rPr>
          <w:rFonts w:ascii="Times New Roman" w:hAnsi="Times New Roman" w:cs="Times New Roman"/>
        </w:rPr>
        <w:t>m</w:t>
      </w:r>
      <w:r w:rsidR="00861252" w:rsidRPr="00E03EB2">
        <w:rPr>
          <w:rFonts w:ascii="Times New Roman" w:hAnsi="Times New Roman" w:cs="Times New Roman"/>
        </w:rPr>
        <w:t xml:space="preserve">owy w </w:t>
      </w:r>
      <w:r w:rsidR="008B7881" w:rsidRPr="00E03EB2">
        <w:rPr>
          <w:rFonts w:ascii="Times New Roman" w:hAnsi="Times New Roman" w:cs="Times New Roman"/>
        </w:rPr>
        <w:t>terminie nie dłuższym niż</w:t>
      </w:r>
      <w:r w:rsidR="002B7FC0" w:rsidRPr="00E03EB2">
        <w:rPr>
          <w:rFonts w:ascii="Times New Roman" w:hAnsi="Times New Roman" w:cs="Times New Roman"/>
        </w:rPr>
        <w:t xml:space="preserve"> </w:t>
      </w:r>
      <w:r w:rsidR="00844384">
        <w:rPr>
          <w:rFonts w:ascii="Times New Roman" w:hAnsi="Times New Roman" w:cs="Times New Roman"/>
          <w:b/>
        </w:rPr>
        <w:t>3</w:t>
      </w:r>
      <w:r w:rsidRPr="00E03EB2">
        <w:rPr>
          <w:rFonts w:ascii="Times New Roman" w:hAnsi="Times New Roman" w:cs="Times New Roman"/>
          <w:b/>
        </w:rPr>
        <w:t xml:space="preserve"> dni</w:t>
      </w:r>
      <w:r w:rsidRPr="00E03EB2">
        <w:rPr>
          <w:rFonts w:ascii="Times New Roman" w:hAnsi="Times New Roman" w:cs="Times New Roman"/>
        </w:rPr>
        <w:t xml:space="preserve"> </w:t>
      </w:r>
      <w:r w:rsidR="001A3734">
        <w:rPr>
          <w:rFonts w:ascii="Times New Roman" w:hAnsi="Times New Roman" w:cs="Times New Roman"/>
          <w:b/>
        </w:rPr>
        <w:t>robocze</w:t>
      </w:r>
      <w:r w:rsidR="00861252" w:rsidRPr="00E03EB2">
        <w:rPr>
          <w:rFonts w:ascii="Times New Roman" w:hAnsi="Times New Roman" w:cs="Times New Roman"/>
          <w:b/>
        </w:rPr>
        <w:t xml:space="preserve"> </w:t>
      </w:r>
      <w:r w:rsidRPr="00E03EB2">
        <w:rPr>
          <w:rFonts w:ascii="Times New Roman" w:hAnsi="Times New Roman" w:cs="Times New Roman"/>
        </w:rPr>
        <w:t xml:space="preserve">od daty zgłoszenia </w:t>
      </w:r>
      <w:r w:rsidR="00716343" w:rsidRPr="00E03EB2">
        <w:rPr>
          <w:rFonts w:ascii="Times New Roman" w:hAnsi="Times New Roman" w:cs="Times New Roman"/>
        </w:rPr>
        <w:t xml:space="preserve">gotowości do odbioru </w:t>
      </w:r>
      <w:r w:rsidRPr="00E03EB2">
        <w:rPr>
          <w:rFonts w:ascii="Times New Roman" w:hAnsi="Times New Roman" w:cs="Times New Roman"/>
        </w:rPr>
        <w:t xml:space="preserve">przez Wykonawcę. O terminie przystąpienia </w:t>
      </w:r>
      <w:r w:rsidR="0006119C">
        <w:rPr>
          <w:rFonts w:ascii="Times New Roman" w:hAnsi="Times New Roman" w:cs="Times New Roman"/>
        </w:rPr>
        <w:br/>
      </w:r>
      <w:r w:rsidRPr="00E03EB2">
        <w:rPr>
          <w:rFonts w:ascii="Times New Roman" w:hAnsi="Times New Roman" w:cs="Times New Roman"/>
        </w:rPr>
        <w:t>do odbioru</w:t>
      </w:r>
      <w:r w:rsidR="00716343" w:rsidRPr="00E03EB2">
        <w:rPr>
          <w:rFonts w:ascii="Times New Roman" w:hAnsi="Times New Roman" w:cs="Times New Roman"/>
        </w:rPr>
        <w:t xml:space="preserve"> końcowego</w:t>
      </w:r>
      <w:r w:rsidRPr="00E03EB2">
        <w:rPr>
          <w:rFonts w:ascii="Times New Roman" w:hAnsi="Times New Roman" w:cs="Times New Roman"/>
        </w:rPr>
        <w:t>, Zamawiają</w:t>
      </w:r>
      <w:r w:rsidR="00716343" w:rsidRPr="00E03EB2">
        <w:rPr>
          <w:rFonts w:ascii="Times New Roman" w:hAnsi="Times New Roman" w:cs="Times New Roman"/>
        </w:rPr>
        <w:t xml:space="preserve">cy powiadomi </w:t>
      </w:r>
      <w:r w:rsidR="00D77825" w:rsidRPr="00E03EB2">
        <w:rPr>
          <w:rFonts w:ascii="Times New Roman" w:hAnsi="Times New Roman" w:cs="Times New Roman"/>
        </w:rPr>
        <w:t xml:space="preserve">Wykonawcę </w:t>
      </w:r>
      <w:r w:rsidR="00716343" w:rsidRPr="00E03EB2">
        <w:rPr>
          <w:rFonts w:ascii="Times New Roman" w:hAnsi="Times New Roman" w:cs="Times New Roman"/>
        </w:rPr>
        <w:t>pisemnie</w:t>
      </w:r>
      <w:r w:rsidR="00D77825">
        <w:rPr>
          <w:rFonts w:ascii="Times New Roman" w:hAnsi="Times New Roman" w:cs="Times New Roman"/>
        </w:rPr>
        <w:t xml:space="preserve"> lub drogą elektroniczną.</w:t>
      </w:r>
      <w:r w:rsidR="002B7FC0" w:rsidRPr="00E03EB2">
        <w:rPr>
          <w:rFonts w:ascii="Times New Roman" w:hAnsi="Times New Roman" w:cs="Times New Roman"/>
        </w:rPr>
        <w:t xml:space="preserve"> </w:t>
      </w:r>
    </w:p>
    <w:p w14:paraId="340F5F99" w14:textId="77777777" w:rsidR="00F52F92" w:rsidRPr="00E03EB2" w:rsidRDefault="00F52F92" w:rsidP="002C7CCC">
      <w:pPr>
        <w:numPr>
          <w:ilvl w:val="0"/>
          <w:numId w:val="1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  <w:b/>
        </w:rPr>
        <w:t>Odbiór końcowy</w:t>
      </w:r>
      <w:r w:rsidRPr="00E03EB2">
        <w:rPr>
          <w:rFonts w:ascii="Times New Roman" w:hAnsi="Times New Roman" w:cs="Times New Roman"/>
        </w:rPr>
        <w:t xml:space="preserve"> przedmiotu </w:t>
      </w:r>
      <w:r w:rsidR="00861252" w:rsidRPr="00E03EB2">
        <w:rPr>
          <w:rFonts w:ascii="Times New Roman" w:hAnsi="Times New Roman" w:cs="Times New Roman"/>
        </w:rPr>
        <w:t>U</w:t>
      </w:r>
      <w:r w:rsidRPr="00E03EB2">
        <w:rPr>
          <w:rFonts w:ascii="Times New Roman" w:hAnsi="Times New Roman" w:cs="Times New Roman"/>
        </w:rPr>
        <w:t xml:space="preserve">mowy zostanie przeprowadzony przez Zamawiającego komisyjnie przy udziale Wykonawcy, </w:t>
      </w:r>
      <w:r w:rsidR="00716343" w:rsidRPr="00E03EB2">
        <w:rPr>
          <w:rFonts w:ascii="Times New Roman" w:hAnsi="Times New Roman" w:cs="Times New Roman"/>
        </w:rPr>
        <w:t xml:space="preserve">Użytkownika obiektu oraz </w:t>
      </w:r>
      <w:r w:rsidR="00861252" w:rsidRPr="00E03EB2">
        <w:rPr>
          <w:rFonts w:ascii="Times New Roman" w:hAnsi="Times New Roman" w:cs="Times New Roman"/>
        </w:rPr>
        <w:t>Przedstawicieli Zamawiającego</w:t>
      </w:r>
      <w:r w:rsidR="00716343" w:rsidRPr="00E03EB2">
        <w:rPr>
          <w:rFonts w:ascii="Times New Roman" w:hAnsi="Times New Roman" w:cs="Times New Roman"/>
        </w:rPr>
        <w:t>.</w:t>
      </w:r>
    </w:p>
    <w:p w14:paraId="4CD33CEF" w14:textId="77777777" w:rsidR="00F52F92" w:rsidRPr="00E03EB2" w:rsidRDefault="00F52F92" w:rsidP="002C7CCC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hanging="426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 xml:space="preserve">W przypadku stwierdzenia w trakcie odbioru końcowego </w:t>
      </w:r>
      <w:r w:rsidR="007A7AA9" w:rsidRPr="00E03EB2">
        <w:rPr>
          <w:rFonts w:ascii="Times New Roman" w:eastAsia="Calibri" w:hAnsi="Times New Roman" w:cs="Times New Roman"/>
        </w:rPr>
        <w:t>wad, Zamawiający odmówi odbioru</w:t>
      </w:r>
      <w:r w:rsidR="007A7AA9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>do czasu ich usunięcia</w:t>
      </w:r>
      <w:r w:rsidR="00D04288" w:rsidRPr="00E03EB2">
        <w:rPr>
          <w:rFonts w:ascii="Times New Roman" w:eastAsia="Calibri" w:hAnsi="Times New Roman" w:cs="Times New Roman"/>
        </w:rPr>
        <w:t>,</w:t>
      </w:r>
      <w:r w:rsidRPr="00E03EB2">
        <w:rPr>
          <w:rFonts w:ascii="Times New Roman" w:eastAsia="Calibri" w:hAnsi="Times New Roman" w:cs="Times New Roman"/>
        </w:rPr>
        <w:t xml:space="preserve"> a Wykonawca usunie je na własny koszt w terminie wyznaczonym </w:t>
      </w:r>
      <w:r w:rsidR="00472227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>przez Zamawiającego, liczony od daty podpisania przez obie Strony protokołu.</w:t>
      </w:r>
    </w:p>
    <w:p w14:paraId="5ED57A2F" w14:textId="77777777" w:rsidR="00F52F92" w:rsidRPr="00E03EB2" w:rsidRDefault="00F52F92" w:rsidP="002C7CCC">
      <w:pPr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hanging="426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hAnsi="Times New Roman" w:cs="Times New Roman"/>
        </w:rPr>
        <w:t>Strony ponowią czynności odbioru końcowego po zakończeniu usunięcia wad wymienionych</w:t>
      </w:r>
      <w:r w:rsidR="002B7FC0" w:rsidRPr="00E03EB2">
        <w:rPr>
          <w:rFonts w:ascii="Times New Roman" w:hAnsi="Times New Roman" w:cs="Times New Roman"/>
        </w:rPr>
        <w:br/>
      </w:r>
      <w:r w:rsidRPr="00E03EB2">
        <w:rPr>
          <w:rFonts w:ascii="Times New Roman" w:hAnsi="Times New Roman" w:cs="Times New Roman"/>
        </w:rPr>
        <w:t xml:space="preserve">w ust. </w:t>
      </w:r>
      <w:r w:rsidR="00D77825">
        <w:rPr>
          <w:rFonts w:ascii="Times New Roman" w:hAnsi="Times New Roman" w:cs="Times New Roman"/>
        </w:rPr>
        <w:t>5</w:t>
      </w:r>
      <w:r w:rsidRPr="00E03EB2">
        <w:rPr>
          <w:rFonts w:ascii="Times New Roman" w:hAnsi="Times New Roman" w:cs="Times New Roman"/>
        </w:rPr>
        <w:t xml:space="preserve"> i po ponownym zgłoszeniu przez Wykonawcę gotowości do odbioru końcowego. </w:t>
      </w:r>
      <w:r w:rsidR="00945A32" w:rsidRPr="00E03EB2">
        <w:rPr>
          <w:rFonts w:ascii="Times New Roman" w:hAnsi="Times New Roman" w:cs="Times New Roman"/>
        </w:rPr>
        <w:t xml:space="preserve">                                    </w:t>
      </w:r>
    </w:p>
    <w:p w14:paraId="3EBD435A" w14:textId="77777777" w:rsidR="007A28EA" w:rsidRPr="0092188D" w:rsidRDefault="00F52F92" w:rsidP="002C7CCC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hanging="426"/>
        <w:jc w:val="both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</w:rPr>
        <w:lastRenderedPageBreak/>
        <w:t xml:space="preserve">Podstawowym dokumentem do odbioru przedmiotu niniejszej </w:t>
      </w:r>
      <w:r w:rsidR="00956603" w:rsidRPr="00E03EB2">
        <w:rPr>
          <w:rFonts w:ascii="Times New Roman" w:eastAsia="Calibri" w:hAnsi="Times New Roman" w:cs="Times New Roman"/>
        </w:rPr>
        <w:t>U</w:t>
      </w:r>
      <w:r w:rsidRPr="00E03EB2">
        <w:rPr>
          <w:rFonts w:ascii="Times New Roman" w:eastAsia="Calibri" w:hAnsi="Times New Roman" w:cs="Times New Roman"/>
        </w:rPr>
        <w:t xml:space="preserve">mowy jest podpisany przez Strony </w:t>
      </w:r>
      <w:r w:rsidR="00E50D6B" w:rsidRPr="00E03EB2">
        <w:rPr>
          <w:rFonts w:ascii="Times New Roman" w:eastAsia="Calibri" w:hAnsi="Times New Roman" w:cs="Times New Roman"/>
        </w:rPr>
        <w:t xml:space="preserve">Umowy i zatwierdzony przez Zamawiającego </w:t>
      </w:r>
      <w:r w:rsidRPr="00E03EB2">
        <w:rPr>
          <w:rFonts w:ascii="Times New Roman" w:eastAsia="Calibri" w:hAnsi="Times New Roman" w:cs="Times New Roman"/>
          <w:b/>
        </w:rPr>
        <w:t xml:space="preserve">protokół </w:t>
      </w:r>
      <w:r w:rsidR="00D77825">
        <w:rPr>
          <w:rFonts w:ascii="Times New Roman" w:eastAsia="Calibri" w:hAnsi="Times New Roman" w:cs="Times New Roman"/>
          <w:b/>
        </w:rPr>
        <w:t>odbioru końcowego</w:t>
      </w:r>
      <w:r w:rsidRPr="00E03EB2">
        <w:rPr>
          <w:rFonts w:ascii="Times New Roman" w:eastAsia="Calibri" w:hAnsi="Times New Roman" w:cs="Times New Roman"/>
          <w:b/>
        </w:rPr>
        <w:t xml:space="preserve"> przedmiotu </w:t>
      </w:r>
      <w:r w:rsidR="000B54EC" w:rsidRPr="00E03EB2">
        <w:rPr>
          <w:rFonts w:ascii="Times New Roman" w:eastAsia="Calibri" w:hAnsi="Times New Roman" w:cs="Times New Roman"/>
          <w:b/>
        </w:rPr>
        <w:t>U</w:t>
      </w:r>
      <w:r w:rsidRPr="00E03EB2">
        <w:rPr>
          <w:rFonts w:ascii="Times New Roman" w:eastAsia="Calibri" w:hAnsi="Times New Roman" w:cs="Times New Roman"/>
          <w:b/>
        </w:rPr>
        <w:t>mowy</w:t>
      </w:r>
      <w:r w:rsidR="000B54EC" w:rsidRPr="00E03EB2">
        <w:rPr>
          <w:rFonts w:ascii="Times New Roman" w:eastAsia="Calibri" w:hAnsi="Times New Roman" w:cs="Times New Roman"/>
        </w:rPr>
        <w:t>,</w:t>
      </w:r>
      <w:r w:rsidRPr="00E03EB2">
        <w:rPr>
          <w:rFonts w:ascii="Times New Roman" w:eastAsia="Calibri" w:hAnsi="Times New Roman" w:cs="Times New Roman"/>
        </w:rPr>
        <w:t xml:space="preserve"> sporządzony wg wzoru ustalonego przez </w:t>
      </w:r>
      <w:r w:rsidR="00F50B4F" w:rsidRPr="00E03EB2">
        <w:rPr>
          <w:rFonts w:ascii="Times New Roman" w:eastAsia="Calibri" w:hAnsi="Times New Roman" w:cs="Times New Roman"/>
        </w:rPr>
        <w:t xml:space="preserve">Przedstawiciela </w:t>
      </w:r>
      <w:r w:rsidRPr="00E03EB2">
        <w:rPr>
          <w:rFonts w:ascii="Times New Roman" w:eastAsia="Calibri" w:hAnsi="Times New Roman" w:cs="Times New Roman"/>
        </w:rPr>
        <w:t>Zamawiającego</w:t>
      </w:r>
      <w:r w:rsidR="00E50D6B" w:rsidRPr="00E03EB2">
        <w:rPr>
          <w:rFonts w:ascii="Times New Roman" w:eastAsia="Calibri" w:hAnsi="Times New Roman" w:cs="Times New Roman"/>
        </w:rPr>
        <w:t>.</w:t>
      </w:r>
    </w:p>
    <w:p w14:paraId="7DCDAB35" w14:textId="4B8E6879" w:rsidR="00082A6F" w:rsidRPr="0059566B" w:rsidRDefault="00D90EE1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</w:rPr>
      </w:pPr>
      <w:r w:rsidRPr="0059566B">
        <w:rPr>
          <w:rFonts w:ascii="Times New Roman" w:eastAsia="Calibri" w:hAnsi="Times New Roman" w:cs="Times New Roman"/>
          <w:b/>
          <w:bCs/>
        </w:rPr>
        <w:t>§ 1</w:t>
      </w:r>
      <w:r w:rsidR="00AD2245" w:rsidRPr="0059566B">
        <w:rPr>
          <w:rFonts w:ascii="Times New Roman" w:eastAsia="Calibri" w:hAnsi="Times New Roman" w:cs="Times New Roman"/>
          <w:b/>
          <w:bCs/>
        </w:rPr>
        <w:t>3</w:t>
      </w:r>
    </w:p>
    <w:p w14:paraId="562E1673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59566B">
        <w:rPr>
          <w:rFonts w:ascii="Times New Roman" w:eastAsia="Calibri" w:hAnsi="Times New Roman" w:cs="Times New Roman"/>
          <w:b/>
        </w:rPr>
        <w:t>KARY UMOWNE</w:t>
      </w:r>
    </w:p>
    <w:p w14:paraId="41201FE8" w14:textId="77777777" w:rsidR="00082A6F" w:rsidRPr="00E03EB2" w:rsidRDefault="00082A6F" w:rsidP="002C7CCC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 xml:space="preserve">Strony ustanawiają odpowiedzialność za niewykonanie </w:t>
      </w:r>
      <w:r w:rsidR="00D90EE1" w:rsidRPr="00E03EB2">
        <w:rPr>
          <w:rFonts w:ascii="Times New Roman" w:eastAsia="Calibri" w:hAnsi="Times New Roman" w:cs="Times New Roman"/>
        </w:rPr>
        <w:t>lub nienależyte wykonanie</w:t>
      </w:r>
      <w:r w:rsidR="00C00BC1">
        <w:rPr>
          <w:rFonts w:ascii="Times New Roman" w:eastAsia="Calibri" w:hAnsi="Times New Roman" w:cs="Times New Roman"/>
        </w:rPr>
        <w:t xml:space="preserve"> niniejszej</w:t>
      </w:r>
      <w:r w:rsidR="00D90EE1" w:rsidRPr="00E03EB2">
        <w:rPr>
          <w:rFonts w:ascii="Times New Roman" w:eastAsia="Calibri" w:hAnsi="Times New Roman" w:cs="Times New Roman"/>
        </w:rPr>
        <w:t xml:space="preserve"> </w:t>
      </w:r>
      <w:r w:rsidR="00C00BC1">
        <w:rPr>
          <w:rFonts w:ascii="Times New Roman" w:eastAsia="Calibri" w:hAnsi="Times New Roman" w:cs="Times New Roman"/>
        </w:rPr>
        <w:t>U</w:t>
      </w:r>
      <w:r w:rsidR="00D90EE1" w:rsidRPr="00E03EB2">
        <w:rPr>
          <w:rFonts w:ascii="Times New Roman" w:eastAsia="Calibri" w:hAnsi="Times New Roman" w:cs="Times New Roman"/>
        </w:rPr>
        <w:t>mow</w:t>
      </w:r>
      <w:r w:rsidR="00C00BC1">
        <w:rPr>
          <w:rFonts w:ascii="Times New Roman" w:eastAsia="Calibri" w:hAnsi="Times New Roman" w:cs="Times New Roman"/>
        </w:rPr>
        <w:t xml:space="preserve">y </w:t>
      </w:r>
      <w:r w:rsidRPr="00E03EB2">
        <w:rPr>
          <w:rFonts w:ascii="Times New Roman" w:eastAsia="Calibri" w:hAnsi="Times New Roman" w:cs="Times New Roman"/>
        </w:rPr>
        <w:t xml:space="preserve">w formie kar umownych. </w:t>
      </w:r>
    </w:p>
    <w:p w14:paraId="0874D0DD" w14:textId="77777777" w:rsidR="00082A6F" w:rsidRPr="00E03EB2" w:rsidRDefault="00082A6F" w:rsidP="002C7CCC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Wykonawca zapłaci Zamawiającemu kary umowne:</w:t>
      </w:r>
    </w:p>
    <w:p w14:paraId="047D7000" w14:textId="77777777" w:rsidR="00082A6F" w:rsidRPr="00E03EB2" w:rsidRDefault="00082A6F" w:rsidP="002C7CCC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 xml:space="preserve">za </w:t>
      </w:r>
      <w:r w:rsidR="00D90EE1" w:rsidRPr="00E03EB2">
        <w:rPr>
          <w:rFonts w:ascii="Times New Roman" w:eastAsia="Calibri" w:hAnsi="Times New Roman" w:cs="Times New Roman"/>
        </w:rPr>
        <w:t xml:space="preserve">zwłokę </w:t>
      </w:r>
      <w:r w:rsidRPr="00E03EB2">
        <w:rPr>
          <w:rFonts w:ascii="Times New Roman" w:eastAsia="Calibri" w:hAnsi="Times New Roman" w:cs="Times New Roman"/>
        </w:rPr>
        <w:t xml:space="preserve">w objęciu terenu </w:t>
      </w:r>
      <w:r w:rsidR="003F0462" w:rsidRPr="00E03EB2">
        <w:rPr>
          <w:rFonts w:ascii="Times New Roman" w:eastAsia="Calibri" w:hAnsi="Times New Roman" w:cs="Times New Roman"/>
        </w:rPr>
        <w:t>robót</w:t>
      </w:r>
      <w:r w:rsidRPr="00E03EB2">
        <w:rPr>
          <w:rFonts w:ascii="Times New Roman" w:eastAsia="Calibri" w:hAnsi="Times New Roman" w:cs="Times New Roman"/>
        </w:rPr>
        <w:t xml:space="preserve"> w wysokości 0,2% w</w:t>
      </w:r>
      <w:r w:rsidR="00D90EE1" w:rsidRPr="00E03EB2">
        <w:rPr>
          <w:rFonts w:ascii="Times New Roman" w:eastAsia="Calibri" w:hAnsi="Times New Roman" w:cs="Times New Roman"/>
        </w:rPr>
        <w:t>ynagrodzenia brutto określonego</w:t>
      </w:r>
      <w:r w:rsidR="002B7FC0" w:rsidRPr="00E03EB2">
        <w:rPr>
          <w:rFonts w:ascii="Times New Roman" w:eastAsia="Calibri" w:hAnsi="Times New Roman" w:cs="Times New Roman"/>
        </w:rPr>
        <w:t xml:space="preserve"> </w:t>
      </w:r>
      <w:r w:rsidR="00472227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 xml:space="preserve">w § </w:t>
      </w:r>
      <w:r w:rsidR="00D90EE1" w:rsidRPr="00E03EB2">
        <w:rPr>
          <w:rFonts w:ascii="Times New Roman" w:eastAsia="Calibri" w:hAnsi="Times New Roman" w:cs="Times New Roman"/>
        </w:rPr>
        <w:t>6</w:t>
      </w:r>
      <w:r w:rsidRPr="00E03EB2">
        <w:rPr>
          <w:rFonts w:ascii="Times New Roman" w:eastAsia="Calibri" w:hAnsi="Times New Roman" w:cs="Times New Roman"/>
        </w:rPr>
        <w:t xml:space="preserve"> ust. 1</w:t>
      </w:r>
      <w:r w:rsidR="0040101E" w:rsidRPr="00E03EB2">
        <w:rPr>
          <w:rFonts w:ascii="Times New Roman" w:eastAsia="Calibri" w:hAnsi="Times New Roman" w:cs="Times New Roman"/>
        </w:rPr>
        <w:t xml:space="preserve"> Umowy</w:t>
      </w:r>
      <w:r w:rsidRPr="00E03EB2">
        <w:rPr>
          <w:rFonts w:ascii="Times New Roman" w:eastAsia="Calibri" w:hAnsi="Times New Roman" w:cs="Times New Roman"/>
        </w:rPr>
        <w:t xml:space="preserve">, za każdy dzień </w:t>
      </w:r>
      <w:r w:rsidR="00D90EE1" w:rsidRPr="00E03EB2">
        <w:rPr>
          <w:rFonts w:ascii="Times New Roman" w:eastAsia="Calibri" w:hAnsi="Times New Roman" w:cs="Times New Roman"/>
        </w:rPr>
        <w:t>zwłoki</w:t>
      </w:r>
      <w:r w:rsidRPr="00E03EB2">
        <w:rPr>
          <w:rFonts w:ascii="Times New Roman" w:eastAsia="Calibri" w:hAnsi="Times New Roman" w:cs="Times New Roman"/>
        </w:rPr>
        <w:t xml:space="preserve"> liczony od </w:t>
      </w:r>
      <w:r w:rsidRPr="005F38D3">
        <w:rPr>
          <w:rFonts w:ascii="Times New Roman" w:eastAsia="Calibri" w:hAnsi="Times New Roman" w:cs="Times New Roman"/>
        </w:rPr>
        <w:t xml:space="preserve">terminu określonego w § </w:t>
      </w:r>
      <w:r w:rsidR="005F38D3" w:rsidRPr="005F38D3">
        <w:rPr>
          <w:rFonts w:ascii="Times New Roman" w:eastAsia="Calibri" w:hAnsi="Times New Roman" w:cs="Times New Roman"/>
        </w:rPr>
        <w:t>2</w:t>
      </w:r>
      <w:r w:rsidRPr="005F38D3">
        <w:rPr>
          <w:rFonts w:ascii="Times New Roman" w:eastAsia="Calibri" w:hAnsi="Times New Roman" w:cs="Times New Roman"/>
        </w:rPr>
        <w:t xml:space="preserve"> ust. </w:t>
      </w:r>
      <w:r w:rsidR="005F38D3" w:rsidRPr="005F38D3">
        <w:rPr>
          <w:rFonts w:ascii="Times New Roman" w:eastAsia="Calibri" w:hAnsi="Times New Roman" w:cs="Times New Roman"/>
        </w:rPr>
        <w:t>2 pkt 1)</w:t>
      </w:r>
      <w:r w:rsidR="0040101E" w:rsidRPr="005F38D3">
        <w:rPr>
          <w:rFonts w:ascii="Times New Roman" w:eastAsia="Calibri" w:hAnsi="Times New Roman" w:cs="Times New Roman"/>
        </w:rPr>
        <w:t xml:space="preserve"> </w:t>
      </w:r>
      <w:r w:rsidR="0040101E" w:rsidRPr="00E03EB2">
        <w:rPr>
          <w:rFonts w:ascii="Times New Roman" w:eastAsia="Calibri" w:hAnsi="Times New Roman" w:cs="Times New Roman"/>
        </w:rPr>
        <w:t>Umowy</w:t>
      </w:r>
      <w:r w:rsidRPr="00E03EB2">
        <w:rPr>
          <w:rFonts w:ascii="Times New Roman" w:eastAsia="Calibri" w:hAnsi="Times New Roman" w:cs="Times New Roman"/>
        </w:rPr>
        <w:t>,</w:t>
      </w:r>
    </w:p>
    <w:p w14:paraId="5B3E6EF0" w14:textId="77777777" w:rsidR="00082A6F" w:rsidRPr="00E03EB2" w:rsidRDefault="00082A6F" w:rsidP="002C7CCC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 xml:space="preserve">za </w:t>
      </w:r>
      <w:r w:rsidR="00D90EE1" w:rsidRPr="00E03EB2">
        <w:rPr>
          <w:rFonts w:ascii="Times New Roman" w:eastAsia="Calibri" w:hAnsi="Times New Roman" w:cs="Times New Roman"/>
        </w:rPr>
        <w:t xml:space="preserve">zwłokę </w:t>
      </w:r>
      <w:r w:rsidRPr="00E03EB2">
        <w:rPr>
          <w:rFonts w:ascii="Times New Roman" w:eastAsia="Calibri" w:hAnsi="Times New Roman" w:cs="Times New Roman"/>
        </w:rPr>
        <w:t xml:space="preserve">w wykonaniu przedmiotu </w:t>
      </w:r>
      <w:r w:rsidR="00470ADD" w:rsidRPr="00E03EB2">
        <w:rPr>
          <w:rFonts w:ascii="Times New Roman" w:eastAsia="Calibri" w:hAnsi="Times New Roman" w:cs="Times New Roman"/>
        </w:rPr>
        <w:t>U</w:t>
      </w:r>
      <w:r w:rsidRPr="00E03EB2">
        <w:rPr>
          <w:rFonts w:ascii="Times New Roman" w:eastAsia="Calibri" w:hAnsi="Times New Roman" w:cs="Times New Roman"/>
        </w:rPr>
        <w:t>mowy w terminie, w wysokości 0,</w:t>
      </w:r>
      <w:r w:rsidR="00CF6113" w:rsidRPr="00E03EB2">
        <w:rPr>
          <w:rFonts w:ascii="Times New Roman" w:eastAsia="Calibri" w:hAnsi="Times New Roman" w:cs="Times New Roman"/>
        </w:rPr>
        <w:t>2</w:t>
      </w:r>
      <w:r w:rsidRPr="00E03EB2">
        <w:rPr>
          <w:rFonts w:ascii="Times New Roman" w:eastAsia="Calibri" w:hAnsi="Times New Roman" w:cs="Times New Roman"/>
        </w:rPr>
        <w:t>% wynagr</w:t>
      </w:r>
      <w:r w:rsidR="003F0462" w:rsidRPr="00E03EB2">
        <w:rPr>
          <w:rFonts w:ascii="Times New Roman" w:eastAsia="Calibri" w:hAnsi="Times New Roman" w:cs="Times New Roman"/>
        </w:rPr>
        <w:t xml:space="preserve">odzenia brutto określonego w </w:t>
      </w:r>
      <w:r w:rsidR="00D90EE1" w:rsidRPr="00E03EB2">
        <w:rPr>
          <w:rFonts w:ascii="Times New Roman" w:eastAsia="Calibri" w:hAnsi="Times New Roman" w:cs="Times New Roman"/>
        </w:rPr>
        <w:t>§ 6</w:t>
      </w:r>
      <w:r w:rsidRPr="00E03EB2">
        <w:rPr>
          <w:rFonts w:ascii="Times New Roman" w:eastAsia="Calibri" w:hAnsi="Times New Roman" w:cs="Times New Roman"/>
        </w:rPr>
        <w:t xml:space="preserve"> ust. 1</w:t>
      </w:r>
      <w:r w:rsidR="0040101E" w:rsidRPr="00E03EB2">
        <w:rPr>
          <w:rFonts w:ascii="Times New Roman" w:eastAsia="Calibri" w:hAnsi="Times New Roman" w:cs="Times New Roman"/>
        </w:rPr>
        <w:t xml:space="preserve"> Umowy</w:t>
      </w:r>
      <w:r w:rsidRPr="00E03EB2">
        <w:rPr>
          <w:rFonts w:ascii="Times New Roman" w:eastAsia="Calibri" w:hAnsi="Times New Roman" w:cs="Times New Roman"/>
        </w:rPr>
        <w:t xml:space="preserve">, za każdy dzień </w:t>
      </w:r>
      <w:r w:rsidR="00D90EE1" w:rsidRPr="00E03EB2">
        <w:rPr>
          <w:rFonts w:ascii="Times New Roman" w:eastAsia="Calibri" w:hAnsi="Times New Roman" w:cs="Times New Roman"/>
        </w:rPr>
        <w:t xml:space="preserve">zwłoki </w:t>
      </w:r>
      <w:r w:rsidRPr="00E03EB2">
        <w:rPr>
          <w:rFonts w:ascii="Times New Roman" w:eastAsia="Calibri" w:hAnsi="Times New Roman" w:cs="Times New Roman"/>
        </w:rPr>
        <w:t>liczony od terminu określonego w § 3 ust. 1</w:t>
      </w:r>
      <w:r w:rsidR="0040101E" w:rsidRPr="00E03EB2">
        <w:rPr>
          <w:rFonts w:ascii="Times New Roman" w:eastAsia="Calibri" w:hAnsi="Times New Roman" w:cs="Times New Roman"/>
        </w:rPr>
        <w:t xml:space="preserve"> Umowy</w:t>
      </w:r>
      <w:r w:rsidRPr="00E03EB2">
        <w:rPr>
          <w:rFonts w:ascii="Times New Roman" w:eastAsia="Calibri" w:hAnsi="Times New Roman" w:cs="Times New Roman"/>
        </w:rPr>
        <w:t>,</w:t>
      </w:r>
    </w:p>
    <w:p w14:paraId="0532DD36" w14:textId="77777777" w:rsidR="00B774CA" w:rsidRDefault="00082A6F" w:rsidP="002C7CCC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7E68F2">
        <w:rPr>
          <w:rFonts w:ascii="Times New Roman" w:eastAsia="Calibri" w:hAnsi="Times New Roman" w:cs="Times New Roman"/>
        </w:rPr>
        <w:t xml:space="preserve">za </w:t>
      </w:r>
      <w:r w:rsidR="00D90EE1" w:rsidRPr="007E68F2">
        <w:rPr>
          <w:rFonts w:ascii="Times New Roman" w:eastAsia="Calibri" w:hAnsi="Times New Roman" w:cs="Times New Roman"/>
        </w:rPr>
        <w:t xml:space="preserve">zwłokę </w:t>
      </w:r>
      <w:r w:rsidRPr="007E68F2">
        <w:rPr>
          <w:rFonts w:ascii="Times New Roman" w:eastAsia="Calibri" w:hAnsi="Times New Roman" w:cs="Times New Roman"/>
        </w:rPr>
        <w:t>w usunięciu wad stwierdzonych przy odbiorze końcowym</w:t>
      </w:r>
      <w:r w:rsidR="00FD2B7B" w:rsidRPr="007E68F2">
        <w:rPr>
          <w:rFonts w:ascii="Times New Roman" w:eastAsia="Calibri" w:hAnsi="Times New Roman" w:cs="Times New Roman"/>
        </w:rPr>
        <w:t xml:space="preserve"> </w:t>
      </w:r>
      <w:r w:rsidR="003F0462" w:rsidRPr="007E68F2">
        <w:rPr>
          <w:rFonts w:ascii="Times New Roman" w:hAnsi="Times New Roman" w:cs="Times New Roman"/>
        </w:rPr>
        <w:t>za nieprzedłożenie Zamawiające</w:t>
      </w:r>
      <w:r w:rsidR="00470ADD" w:rsidRPr="007E68F2">
        <w:rPr>
          <w:rFonts w:ascii="Times New Roman" w:hAnsi="Times New Roman" w:cs="Times New Roman"/>
        </w:rPr>
        <w:t>mu</w:t>
      </w:r>
      <w:r w:rsidR="003F0462" w:rsidRPr="007E68F2">
        <w:rPr>
          <w:rFonts w:ascii="Times New Roman" w:hAnsi="Times New Roman" w:cs="Times New Roman"/>
        </w:rPr>
        <w:t xml:space="preserve"> </w:t>
      </w:r>
      <w:r w:rsidR="00470ADD" w:rsidRPr="007E68F2">
        <w:rPr>
          <w:rFonts w:ascii="Times New Roman" w:hAnsi="Times New Roman" w:cs="Times New Roman"/>
        </w:rPr>
        <w:t xml:space="preserve">w </w:t>
      </w:r>
      <w:r w:rsidR="003F0462" w:rsidRPr="007E68F2">
        <w:rPr>
          <w:rFonts w:ascii="Times New Roman" w:hAnsi="Times New Roman" w:cs="Times New Roman"/>
        </w:rPr>
        <w:t>termi</w:t>
      </w:r>
      <w:r w:rsidR="003B084B" w:rsidRPr="007E68F2">
        <w:rPr>
          <w:rFonts w:ascii="Times New Roman" w:hAnsi="Times New Roman" w:cs="Times New Roman"/>
        </w:rPr>
        <w:t>nie</w:t>
      </w:r>
      <w:r w:rsidR="00470ADD" w:rsidRPr="007E68F2">
        <w:rPr>
          <w:rFonts w:ascii="Times New Roman" w:hAnsi="Times New Roman" w:cs="Times New Roman"/>
        </w:rPr>
        <w:t xml:space="preserve">, o </w:t>
      </w:r>
      <w:r w:rsidR="00470ADD" w:rsidRPr="007964AF">
        <w:rPr>
          <w:rFonts w:ascii="Times New Roman" w:hAnsi="Times New Roman" w:cs="Times New Roman"/>
        </w:rPr>
        <w:t xml:space="preserve">którym mowa § </w:t>
      </w:r>
      <w:r w:rsidR="00B774CA">
        <w:rPr>
          <w:rFonts w:ascii="Times New Roman" w:hAnsi="Times New Roman" w:cs="Times New Roman"/>
        </w:rPr>
        <w:t>12</w:t>
      </w:r>
      <w:r w:rsidR="00470ADD" w:rsidRPr="007964AF">
        <w:rPr>
          <w:rFonts w:ascii="Times New Roman" w:hAnsi="Times New Roman" w:cs="Times New Roman"/>
        </w:rPr>
        <w:t xml:space="preserve"> ust. </w:t>
      </w:r>
      <w:r w:rsidR="00AD2245">
        <w:rPr>
          <w:rFonts w:ascii="Times New Roman" w:hAnsi="Times New Roman" w:cs="Times New Roman"/>
        </w:rPr>
        <w:t>5</w:t>
      </w:r>
      <w:r w:rsidR="00B774CA">
        <w:rPr>
          <w:rFonts w:ascii="Times New Roman" w:hAnsi="Times New Roman" w:cs="Times New Roman"/>
        </w:rPr>
        <w:t>.</w:t>
      </w:r>
    </w:p>
    <w:p w14:paraId="0B5D02F0" w14:textId="77777777" w:rsidR="00D556FF" w:rsidRPr="007E68F2" w:rsidRDefault="00B774CA" w:rsidP="002C7CCC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 zwłokę w przekazaniu </w:t>
      </w:r>
      <w:r w:rsidR="003F0462" w:rsidRPr="007964AF">
        <w:rPr>
          <w:rFonts w:ascii="Times New Roman" w:hAnsi="Times New Roman" w:cs="Times New Roman"/>
        </w:rPr>
        <w:t>dokumentów</w:t>
      </w:r>
      <w:r w:rsidR="003F0462" w:rsidRPr="007E68F2">
        <w:rPr>
          <w:rFonts w:ascii="Times New Roman" w:hAnsi="Times New Roman" w:cs="Times New Roman"/>
        </w:rPr>
        <w:t>,</w:t>
      </w:r>
      <w:r w:rsidR="00551F99" w:rsidRPr="007E68F2">
        <w:rPr>
          <w:rFonts w:ascii="Times New Roman" w:hAnsi="Times New Roman" w:cs="Times New Roman"/>
        </w:rPr>
        <w:t xml:space="preserve"> </w:t>
      </w:r>
      <w:r w:rsidR="003B084B" w:rsidRPr="007E68F2">
        <w:rPr>
          <w:rFonts w:ascii="Times New Roman" w:hAnsi="Times New Roman" w:cs="Times New Roman"/>
        </w:rPr>
        <w:t xml:space="preserve">o których mowa w § 4 ust. </w:t>
      </w:r>
      <w:r w:rsidR="00470ADD" w:rsidRPr="007E68F2">
        <w:rPr>
          <w:rFonts w:ascii="Times New Roman" w:hAnsi="Times New Roman" w:cs="Times New Roman"/>
        </w:rPr>
        <w:t>4</w:t>
      </w:r>
      <w:r w:rsidR="003B084B" w:rsidRPr="007E68F2">
        <w:rPr>
          <w:rFonts w:ascii="Times New Roman" w:hAnsi="Times New Roman" w:cs="Times New Roman"/>
        </w:rPr>
        <w:t xml:space="preserve"> </w:t>
      </w:r>
      <w:r w:rsidR="003F0462" w:rsidRPr="007E68F2">
        <w:rPr>
          <w:rFonts w:ascii="Times New Roman" w:hAnsi="Times New Roman" w:cs="Times New Roman"/>
        </w:rPr>
        <w:t>Umowy, Wykonawca za</w:t>
      </w:r>
      <w:r w:rsidR="00470ADD" w:rsidRPr="007E68F2">
        <w:rPr>
          <w:rFonts w:ascii="Times New Roman" w:hAnsi="Times New Roman" w:cs="Times New Roman"/>
        </w:rPr>
        <w:t>płaci Zamawiającemu karę umowną</w:t>
      </w:r>
      <w:r w:rsidR="00551F99" w:rsidRPr="007E68F2">
        <w:rPr>
          <w:rFonts w:ascii="Times New Roman" w:hAnsi="Times New Roman" w:cs="Times New Roman"/>
        </w:rPr>
        <w:t xml:space="preserve"> </w:t>
      </w:r>
      <w:r w:rsidR="003F0462" w:rsidRPr="007E68F2">
        <w:rPr>
          <w:rFonts w:ascii="Times New Roman" w:hAnsi="Times New Roman" w:cs="Times New Roman"/>
        </w:rPr>
        <w:t xml:space="preserve">w wysokości </w:t>
      </w:r>
      <w:r w:rsidR="003F0462" w:rsidRPr="007E68F2">
        <w:rPr>
          <w:rFonts w:ascii="Times New Roman" w:hAnsi="Times New Roman" w:cs="Times New Roman"/>
          <w:b/>
        </w:rPr>
        <w:t xml:space="preserve">1 000,00 </w:t>
      </w:r>
      <w:r w:rsidR="003F0462" w:rsidRPr="007E68F2">
        <w:rPr>
          <w:rFonts w:ascii="Times New Roman" w:hAnsi="Times New Roman" w:cs="Times New Roman"/>
        </w:rPr>
        <w:t>zł</w:t>
      </w:r>
      <w:r w:rsidR="00610593" w:rsidRPr="007E68F2">
        <w:rPr>
          <w:rFonts w:ascii="Times New Roman" w:hAnsi="Times New Roman" w:cs="Times New Roman"/>
        </w:rPr>
        <w:t>otych</w:t>
      </w:r>
      <w:r w:rsidR="003F0462" w:rsidRPr="007E68F2">
        <w:rPr>
          <w:rFonts w:ascii="Times New Roman" w:hAnsi="Times New Roman" w:cs="Times New Roman"/>
        </w:rPr>
        <w:t xml:space="preserve"> za każdy przy</w:t>
      </w:r>
      <w:r w:rsidR="003B084B" w:rsidRPr="007E68F2">
        <w:rPr>
          <w:rFonts w:ascii="Times New Roman" w:hAnsi="Times New Roman" w:cs="Times New Roman"/>
        </w:rPr>
        <w:t xml:space="preserve">padek naruszenia postanowień § 4 ust. </w:t>
      </w:r>
      <w:r w:rsidR="00470ADD" w:rsidRPr="007E68F2">
        <w:rPr>
          <w:rFonts w:ascii="Times New Roman" w:hAnsi="Times New Roman" w:cs="Times New Roman"/>
        </w:rPr>
        <w:t>1 oraz</w:t>
      </w:r>
      <w:r w:rsidR="002B7FC0" w:rsidRPr="007E68F2">
        <w:rPr>
          <w:rFonts w:ascii="Times New Roman" w:hAnsi="Times New Roman" w:cs="Times New Roman"/>
        </w:rPr>
        <w:t xml:space="preserve"> </w:t>
      </w:r>
      <w:r w:rsidR="003F0462" w:rsidRPr="007E68F2">
        <w:rPr>
          <w:rFonts w:ascii="Times New Roman" w:hAnsi="Times New Roman" w:cs="Times New Roman"/>
        </w:rPr>
        <w:t xml:space="preserve">§ </w:t>
      </w:r>
      <w:r w:rsidR="003B084B" w:rsidRPr="007E68F2">
        <w:rPr>
          <w:rFonts w:ascii="Times New Roman" w:hAnsi="Times New Roman" w:cs="Times New Roman"/>
        </w:rPr>
        <w:t>4 ust 4</w:t>
      </w:r>
      <w:r w:rsidR="003F0462" w:rsidRPr="007E68F2">
        <w:rPr>
          <w:rFonts w:ascii="Times New Roman" w:hAnsi="Times New Roman" w:cs="Times New Roman"/>
        </w:rPr>
        <w:t xml:space="preserve"> pkt </w:t>
      </w:r>
      <w:r w:rsidR="00963908" w:rsidRPr="007E68F2">
        <w:rPr>
          <w:rFonts w:ascii="Times New Roman" w:hAnsi="Times New Roman" w:cs="Times New Roman"/>
        </w:rPr>
        <w:t>1), pkt 2) i</w:t>
      </w:r>
      <w:r w:rsidR="003B084B" w:rsidRPr="007E68F2">
        <w:rPr>
          <w:rFonts w:ascii="Times New Roman" w:hAnsi="Times New Roman" w:cs="Times New Roman"/>
        </w:rPr>
        <w:t xml:space="preserve"> pkt 3)</w:t>
      </w:r>
      <w:r w:rsidR="003F0462" w:rsidRPr="007E68F2">
        <w:rPr>
          <w:rFonts w:ascii="Times New Roman" w:hAnsi="Times New Roman" w:cs="Times New Roman"/>
        </w:rPr>
        <w:t xml:space="preserve"> Umowy.</w:t>
      </w:r>
    </w:p>
    <w:p w14:paraId="0A466C03" w14:textId="77777777" w:rsidR="00D556FF" w:rsidRPr="00E03EB2" w:rsidRDefault="00D556FF" w:rsidP="002C7CCC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hAnsi="Times New Roman" w:cs="Times New Roman"/>
        </w:rPr>
        <w:t>za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 nieprzedłożenie do zaakceptowania projektu </w:t>
      </w:r>
      <w:r w:rsidR="00A40056">
        <w:rPr>
          <w:rFonts w:ascii="Times New Roman" w:eastAsia="Times New Roman" w:hAnsi="Times New Roman" w:cs="Times New Roman"/>
          <w:lang w:eastAsia="pl-PL"/>
        </w:rPr>
        <w:t>u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mowy o podwykonawstwo, której przedmiotem są </w:t>
      </w:r>
      <w:r w:rsidR="00C05ACD">
        <w:rPr>
          <w:rFonts w:ascii="Times New Roman" w:eastAsia="Times New Roman" w:hAnsi="Times New Roman" w:cs="Times New Roman"/>
          <w:lang w:eastAsia="pl-PL"/>
        </w:rPr>
        <w:t>usługi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, lub projektu jej zmiany - w wysokości </w:t>
      </w:r>
      <w:r w:rsidRPr="00E03EB2">
        <w:rPr>
          <w:rFonts w:ascii="Times New Roman" w:eastAsia="Times New Roman" w:hAnsi="Times New Roman" w:cs="Times New Roman"/>
          <w:b/>
          <w:lang w:eastAsia="pl-PL"/>
        </w:rPr>
        <w:t xml:space="preserve">1 000,00 </w:t>
      </w:r>
      <w:r w:rsidRPr="00E03EB2">
        <w:rPr>
          <w:rFonts w:ascii="Times New Roman" w:eastAsia="Times New Roman" w:hAnsi="Times New Roman" w:cs="Times New Roman"/>
          <w:lang w:eastAsia="pl-PL"/>
        </w:rPr>
        <w:t>zł</w:t>
      </w:r>
      <w:r w:rsidR="00610593" w:rsidRPr="00E03EB2">
        <w:rPr>
          <w:rFonts w:ascii="Times New Roman" w:eastAsia="Times New Roman" w:hAnsi="Times New Roman" w:cs="Times New Roman"/>
          <w:lang w:eastAsia="pl-PL"/>
        </w:rPr>
        <w:t>otych</w:t>
      </w:r>
      <w:r w:rsidR="00392CDD" w:rsidRPr="00E03EB2">
        <w:rPr>
          <w:rFonts w:ascii="Times New Roman" w:eastAsia="Times New Roman" w:hAnsi="Times New Roman" w:cs="Times New Roman"/>
          <w:lang w:eastAsia="pl-PL"/>
        </w:rPr>
        <w:t>,</w:t>
      </w:r>
      <w:r w:rsidR="00551F99" w:rsidRPr="00E03EB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03EB2">
        <w:rPr>
          <w:rFonts w:ascii="Times New Roman" w:eastAsia="Times New Roman" w:hAnsi="Times New Roman" w:cs="Times New Roman"/>
          <w:lang w:eastAsia="pl-PL"/>
        </w:rPr>
        <w:t>za każdy taki przypadek,</w:t>
      </w:r>
    </w:p>
    <w:p w14:paraId="4AAA52C1" w14:textId="77777777" w:rsidR="00AF2B01" w:rsidRPr="00E03EB2" w:rsidRDefault="00D556FF" w:rsidP="002C7CCC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eastAsia="Times New Roman" w:hAnsi="Times New Roman" w:cs="Times New Roman"/>
          <w:lang w:eastAsia="pl-PL"/>
        </w:rPr>
        <w:t>za nieprzedłożenie poświadczonej za zgodność z oryginałem kopii umowy</w:t>
      </w:r>
      <w:r w:rsidR="002B7FC0" w:rsidRPr="00E03EB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o podwykonawstwo lub jej zmiany - w wysokości </w:t>
      </w:r>
      <w:r w:rsidRPr="00E03EB2">
        <w:rPr>
          <w:rFonts w:ascii="Times New Roman" w:eastAsia="Times New Roman" w:hAnsi="Times New Roman" w:cs="Times New Roman"/>
          <w:b/>
          <w:lang w:eastAsia="pl-PL"/>
        </w:rPr>
        <w:t>1 000,00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 złotych, za każdy taki przypadek,</w:t>
      </w:r>
    </w:p>
    <w:p w14:paraId="0335A1A4" w14:textId="77777777" w:rsidR="00AF2B01" w:rsidRPr="00E03EB2" w:rsidRDefault="00AF2B01" w:rsidP="002C7CCC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eastAsia="Times New Roman" w:hAnsi="Times New Roman" w:cs="Times New Roman"/>
          <w:lang w:eastAsia="pl-PL"/>
        </w:rPr>
        <w:t>za</w:t>
      </w:r>
      <w:r w:rsidR="00D556FF" w:rsidRPr="00E03EB2">
        <w:rPr>
          <w:rFonts w:ascii="Times New Roman" w:eastAsia="Times New Roman" w:hAnsi="Times New Roman" w:cs="Times New Roman"/>
          <w:lang w:eastAsia="pl-PL"/>
        </w:rPr>
        <w:t xml:space="preserve"> zawarcie umowy o podwykonawstwo, w której termin zapłaty jest </w:t>
      </w:r>
      <w:r w:rsidR="00D556FF" w:rsidRPr="00E03EB2">
        <w:rPr>
          <w:rFonts w:ascii="Times New Roman" w:eastAsia="Times New Roman" w:hAnsi="Times New Roman" w:cs="Times New Roman"/>
          <w:b/>
          <w:lang w:eastAsia="pl-PL"/>
        </w:rPr>
        <w:t xml:space="preserve">dłuższy </w:t>
      </w:r>
      <w:r w:rsidR="00D556FF" w:rsidRPr="00E03EB2">
        <w:rPr>
          <w:rFonts w:ascii="Times New Roman" w:eastAsia="Times New Roman" w:hAnsi="Times New Roman" w:cs="Times New Roman"/>
          <w:lang w:eastAsia="pl-PL"/>
        </w:rPr>
        <w:t xml:space="preserve">niż </w:t>
      </w:r>
      <w:r w:rsidR="00D556FF" w:rsidRPr="00E03EB2">
        <w:rPr>
          <w:rFonts w:ascii="Times New Roman" w:eastAsia="Times New Roman" w:hAnsi="Times New Roman" w:cs="Times New Roman"/>
          <w:b/>
          <w:lang w:eastAsia="pl-PL"/>
        </w:rPr>
        <w:t>30 dni</w:t>
      </w:r>
      <w:r w:rsidR="00551F99" w:rsidRPr="00E03EB2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3697D" w:rsidRPr="00E03EB2">
        <w:rPr>
          <w:rFonts w:ascii="Times New Roman" w:eastAsia="Times New Roman" w:hAnsi="Times New Roman" w:cs="Times New Roman"/>
          <w:lang w:eastAsia="pl-PL"/>
        </w:rPr>
        <w:t xml:space="preserve">liczone </w:t>
      </w:r>
      <w:r w:rsidR="00AD2E1E">
        <w:rPr>
          <w:rFonts w:ascii="Times New Roman" w:eastAsia="Times New Roman" w:hAnsi="Times New Roman" w:cs="Times New Roman"/>
          <w:lang w:eastAsia="pl-PL"/>
        </w:rPr>
        <w:t>od dnia doręczenia Wykonawcy, P</w:t>
      </w:r>
      <w:r w:rsidR="00D556FF" w:rsidRPr="00E03EB2">
        <w:rPr>
          <w:rFonts w:ascii="Times New Roman" w:eastAsia="Times New Roman" w:hAnsi="Times New Roman" w:cs="Times New Roman"/>
          <w:lang w:eastAsia="pl-PL"/>
        </w:rPr>
        <w:t>odwykonawcy lu</w:t>
      </w:r>
      <w:r w:rsidR="00AD2E1E">
        <w:rPr>
          <w:rFonts w:ascii="Times New Roman" w:eastAsia="Times New Roman" w:hAnsi="Times New Roman" w:cs="Times New Roman"/>
          <w:lang w:eastAsia="pl-PL"/>
        </w:rPr>
        <w:t>b dalszemu P</w:t>
      </w:r>
      <w:r w:rsidR="00392CDD" w:rsidRPr="00E03EB2">
        <w:rPr>
          <w:rFonts w:ascii="Times New Roman" w:eastAsia="Times New Roman" w:hAnsi="Times New Roman" w:cs="Times New Roman"/>
          <w:lang w:eastAsia="pl-PL"/>
        </w:rPr>
        <w:t>odwykonawcy faktury</w:t>
      </w:r>
      <w:r w:rsidR="00392CDD" w:rsidRPr="00E03EB2">
        <w:rPr>
          <w:rFonts w:ascii="Times New Roman" w:eastAsia="Times New Roman" w:hAnsi="Times New Roman" w:cs="Times New Roman"/>
          <w:lang w:eastAsia="pl-PL"/>
        </w:rPr>
        <w:br/>
      </w:r>
      <w:r w:rsidR="00D556FF" w:rsidRPr="00E03EB2">
        <w:rPr>
          <w:rFonts w:ascii="Times New Roman" w:eastAsia="Times New Roman" w:hAnsi="Times New Roman" w:cs="Times New Roman"/>
          <w:lang w:eastAsia="pl-PL"/>
        </w:rPr>
        <w:t>lub rachunku oraz za brak zmiany umowy o podwykonawstwo w zakresie terminu zapłaty</w:t>
      </w:r>
      <w:r w:rsidR="00392CDD" w:rsidRPr="00E03EB2">
        <w:rPr>
          <w:rFonts w:ascii="Times New Roman" w:eastAsia="Times New Roman" w:hAnsi="Times New Roman" w:cs="Times New Roman"/>
          <w:lang w:eastAsia="pl-PL"/>
        </w:rPr>
        <w:br/>
      </w:r>
      <w:r w:rsidR="002B7FC0" w:rsidRPr="00E03EB2">
        <w:rPr>
          <w:rFonts w:ascii="Times New Roman" w:eastAsia="Times New Roman" w:hAnsi="Times New Roman" w:cs="Times New Roman"/>
          <w:lang w:eastAsia="pl-PL"/>
        </w:rPr>
        <w:t xml:space="preserve"> </w:t>
      </w:r>
      <w:r w:rsidR="00D556FF" w:rsidRPr="00E03EB2">
        <w:rPr>
          <w:rFonts w:ascii="Times New Roman" w:eastAsia="Times New Roman" w:hAnsi="Times New Roman" w:cs="Times New Roman"/>
          <w:lang w:eastAsia="pl-PL"/>
        </w:rPr>
        <w:t xml:space="preserve">- w wysokości </w:t>
      </w:r>
      <w:r w:rsidR="00D556FF" w:rsidRPr="00E03EB2">
        <w:rPr>
          <w:rFonts w:ascii="Times New Roman" w:eastAsia="Times New Roman" w:hAnsi="Times New Roman" w:cs="Times New Roman"/>
          <w:b/>
          <w:lang w:eastAsia="pl-PL"/>
        </w:rPr>
        <w:t>1 000,00</w:t>
      </w:r>
      <w:r w:rsidR="00D556FF" w:rsidRPr="00E03EB2">
        <w:rPr>
          <w:rFonts w:ascii="Times New Roman" w:eastAsia="Times New Roman" w:hAnsi="Times New Roman" w:cs="Times New Roman"/>
          <w:lang w:eastAsia="pl-PL"/>
        </w:rPr>
        <w:t xml:space="preserve"> złotych, za każdy taki przypadek,</w:t>
      </w:r>
    </w:p>
    <w:p w14:paraId="3B86B6CB" w14:textId="77777777" w:rsidR="00AF2B01" w:rsidRPr="00E03EB2" w:rsidRDefault="00AF2B01" w:rsidP="002C7CCC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eastAsia="Times New Roman" w:hAnsi="Times New Roman" w:cs="Times New Roman"/>
          <w:lang w:eastAsia="pl-PL"/>
        </w:rPr>
        <w:t xml:space="preserve">za </w:t>
      </w:r>
      <w:r w:rsidRPr="00E03EB2">
        <w:rPr>
          <w:rFonts w:ascii="Times New Roman" w:hAnsi="Times New Roman" w:cs="Times New Roman"/>
        </w:rPr>
        <w:t>brak zapłaty lub nieterminową zapłatę wynagr</w:t>
      </w:r>
      <w:r w:rsidR="00653ABD">
        <w:rPr>
          <w:rFonts w:ascii="Times New Roman" w:hAnsi="Times New Roman" w:cs="Times New Roman"/>
        </w:rPr>
        <w:t>odzenia należnego P</w:t>
      </w:r>
      <w:r w:rsidR="00EF1908" w:rsidRPr="00E03EB2">
        <w:rPr>
          <w:rFonts w:ascii="Times New Roman" w:hAnsi="Times New Roman" w:cs="Times New Roman"/>
        </w:rPr>
        <w:t>odwykonawcom</w:t>
      </w:r>
      <w:r w:rsidR="00EF1908" w:rsidRPr="00E03EB2">
        <w:rPr>
          <w:rFonts w:ascii="Times New Roman" w:hAnsi="Times New Roman" w:cs="Times New Roman"/>
        </w:rPr>
        <w:br/>
      </w:r>
      <w:r w:rsidR="00653ABD">
        <w:rPr>
          <w:rFonts w:ascii="Times New Roman" w:hAnsi="Times New Roman" w:cs="Times New Roman"/>
        </w:rPr>
        <w:t>lub dalszym P</w:t>
      </w:r>
      <w:r w:rsidRPr="00E03EB2">
        <w:rPr>
          <w:rFonts w:ascii="Times New Roman" w:hAnsi="Times New Roman" w:cs="Times New Roman"/>
        </w:rPr>
        <w:t>odwykonawcom</w:t>
      </w:r>
      <w:r w:rsidR="00D556FF" w:rsidRPr="00E03EB2">
        <w:rPr>
          <w:rFonts w:ascii="Times New Roman" w:eastAsia="Times New Roman" w:hAnsi="Times New Roman" w:cs="Times New Roman"/>
          <w:lang w:eastAsia="pl-PL"/>
        </w:rPr>
        <w:t xml:space="preserve"> - w wysokości </w:t>
      </w:r>
      <w:r w:rsidR="00D556FF" w:rsidRPr="00E03EB2">
        <w:rPr>
          <w:rFonts w:ascii="Times New Roman" w:eastAsia="Times New Roman" w:hAnsi="Times New Roman" w:cs="Times New Roman"/>
          <w:b/>
          <w:lang w:eastAsia="pl-PL"/>
        </w:rPr>
        <w:t>1 000,00</w:t>
      </w:r>
      <w:r w:rsidR="00D556FF" w:rsidRPr="00E03EB2">
        <w:rPr>
          <w:rFonts w:ascii="Times New Roman" w:eastAsia="Times New Roman" w:hAnsi="Times New Roman" w:cs="Times New Roman"/>
          <w:lang w:eastAsia="pl-PL"/>
        </w:rPr>
        <w:t xml:space="preserve"> złotych</w:t>
      </w:r>
      <w:r w:rsidRPr="00E03EB2">
        <w:rPr>
          <w:rFonts w:ascii="Times New Roman" w:eastAsia="Times New Roman" w:hAnsi="Times New Roman" w:cs="Times New Roman"/>
          <w:lang w:eastAsia="pl-PL"/>
        </w:rPr>
        <w:t xml:space="preserve">, </w:t>
      </w:r>
      <w:r w:rsidR="00D556FF" w:rsidRPr="00E03EB2">
        <w:rPr>
          <w:rFonts w:ascii="Times New Roman" w:eastAsia="Times New Roman" w:hAnsi="Times New Roman" w:cs="Times New Roman"/>
          <w:lang w:eastAsia="pl-PL"/>
        </w:rPr>
        <w:t>za każdy taki przypadek</w:t>
      </w:r>
      <w:r w:rsidRPr="00E03EB2">
        <w:rPr>
          <w:rFonts w:ascii="Times New Roman" w:eastAsia="Times New Roman" w:hAnsi="Times New Roman" w:cs="Times New Roman"/>
          <w:lang w:eastAsia="pl-PL"/>
        </w:rPr>
        <w:t>,</w:t>
      </w:r>
    </w:p>
    <w:p w14:paraId="3A1F55A7" w14:textId="77777777" w:rsidR="00D556FF" w:rsidRPr="00E03EB2" w:rsidRDefault="00AF2B01" w:rsidP="002C7CCC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eastAsia="Times New Roman" w:hAnsi="Times New Roman" w:cs="Times New Roman"/>
          <w:lang w:eastAsia="pl-PL"/>
        </w:rPr>
        <w:t>w</w:t>
      </w:r>
      <w:r w:rsidR="00D556FF" w:rsidRPr="00E03EB2">
        <w:rPr>
          <w:rFonts w:ascii="Times New Roman" w:eastAsia="Times New Roman" w:hAnsi="Times New Roman" w:cs="Times New Roman"/>
          <w:lang w:eastAsia="pl-PL"/>
        </w:rPr>
        <w:t xml:space="preserve"> przypadku, gdy z jakichkolwiek względów Zamawiający będzie zobowiązany dokonać </w:t>
      </w:r>
      <w:r w:rsidR="00653ABD">
        <w:rPr>
          <w:rFonts w:ascii="Times New Roman" w:eastAsia="Times New Roman" w:hAnsi="Times New Roman" w:cs="Times New Roman"/>
          <w:lang w:eastAsia="pl-PL"/>
        </w:rPr>
        <w:t>zapłaty wynagrodzenia na rzecz Podwykonawcy lub dalszego P</w:t>
      </w:r>
      <w:r w:rsidR="00D556FF" w:rsidRPr="00E03EB2">
        <w:rPr>
          <w:rFonts w:ascii="Times New Roman" w:eastAsia="Times New Roman" w:hAnsi="Times New Roman" w:cs="Times New Roman"/>
          <w:lang w:eastAsia="pl-PL"/>
        </w:rPr>
        <w:t>o</w:t>
      </w:r>
      <w:r w:rsidRPr="00E03EB2">
        <w:rPr>
          <w:rFonts w:ascii="Times New Roman" w:eastAsia="Times New Roman" w:hAnsi="Times New Roman" w:cs="Times New Roman"/>
          <w:lang w:eastAsia="pl-PL"/>
        </w:rPr>
        <w:t>dwykonawcy</w:t>
      </w:r>
      <w:r w:rsidR="00D90EE1" w:rsidRPr="00E03EB2">
        <w:rPr>
          <w:rFonts w:ascii="Times New Roman" w:eastAsia="Times New Roman" w:hAnsi="Times New Roman" w:cs="Times New Roman"/>
          <w:lang w:eastAsia="pl-PL"/>
        </w:rPr>
        <w:t xml:space="preserve"> – w wysokości 5</w:t>
      </w:r>
      <w:r w:rsidR="00D556FF" w:rsidRPr="00E03EB2">
        <w:rPr>
          <w:rFonts w:ascii="Times New Roman" w:eastAsia="Times New Roman" w:hAnsi="Times New Roman" w:cs="Times New Roman"/>
          <w:lang w:eastAsia="pl-PL"/>
        </w:rPr>
        <w:t>% kwoty brutto wynikającej z zapłaty powyższego wynagrodzenia</w:t>
      </w:r>
      <w:r w:rsidRPr="00E03EB2">
        <w:rPr>
          <w:rFonts w:ascii="Times New Roman" w:eastAsia="Times New Roman" w:hAnsi="Times New Roman" w:cs="Times New Roman"/>
          <w:lang w:eastAsia="pl-PL"/>
        </w:rPr>
        <w:t>,</w:t>
      </w:r>
      <w:r w:rsidR="00D556FF" w:rsidRPr="00E03EB2">
        <w:rPr>
          <w:rFonts w:ascii="Times New Roman" w:eastAsia="Times New Roman" w:hAnsi="Times New Roman" w:cs="Times New Roman"/>
          <w:lang w:eastAsia="pl-PL"/>
        </w:rPr>
        <w:t xml:space="preserve"> za każdy taki przypadek.</w:t>
      </w:r>
    </w:p>
    <w:p w14:paraId="5F25B238" w14:textId="77777777" w:rsidR="003B084B" w:rsidRPr="00E03EB2" w:rsidRDefault="003B084B" w:rsidP="002C7CCC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z tytułu odstąpienia od umowy w całości bądź w części prz</w:t>
      </w:r>
      <w:r w:rsidR="002B7FC0" w:rsidRPr="00E03EB2">
        <w:rPr>
          <w:rFonts w:ascii="Times New Roman" w:eastAsia="Calibri" w:hAnsi="Times New Roman" w:cs="Times New Roman"/>
        </w:rPr>
        <w:t>ez którąkolwiek ze Stron umowy,</w:t>
      </w:r>
      <w:r w:rsidR="002B7FC0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>z przyczyn wyst</w:t>
      </w:r>
      <w:r w:rsidR="0033697D" w:rsidRPr="00E03EB2">
        <w:rPr>
          <w:rFonts w:ascii="Times New Roman" w:eastAsia="Calibri" w:hAnsi="Times New Roman" w:cs="Times New Roman"/>
        </w:rPr>
        <w:t xml:space="preserve">ępujących po stronie Wykonawcy - </w:t>
      </w:r>
      <w:r w:rsidRPr="00E03EB2">
        <w:rPr>
          <w:rFonts w:ascii="Times New Roman" w:eastAsia="Calibri" w:hAnsi="Times New Roman" w:cs="Times New Roman"/>
        </w:rPr>
        <w:t>w wysokości 10% wynagr</w:t>
      </w:r>
      <w:r w:rsidR="00D90EE1" w:rsidRPr="00E03EB2">
        <w:rPr>
          <w:rFonts w:ascii="Times New Roman" w:eastAsia="Calibri" w:hAnsi="Times New Roman" w:cs="Times New Roman"/>
        </w:rPr>
        <w:t>odzenia brutto określonego w § 6</w:t>
      </w:r>
      <w:r w:rsidRPr="00E03EB2">
        <w:rPr>
          <w:rFonts w:ascii="Times New Roman" w:eastAsia="Calibri" w:hAnsi="Times New Roman" w:cs="Times New Roman"/>
        </w:rPr>
        <w:t xml:space="preserve"> ust. 1 Umowy</w:t>
      </w:r>
      <w:r w:rsidR="00943D6B" w:rsidRPr="00E03EB2">
        <w:rPr>
          <w:rFonts w:ascii="Times New Roman" w:eastAsia="Calibri" w:hAnsi="Times New Roman" w:cs="Times New Roman"/>
        </w:rPr>
        <w:t>,</w:t>
      </w:r>
    </w:p>
    <w:p w14:paraId="44330448" w14:textId="77777777" w:rsidR="0092356B" w:rsidRPr="00E03EB2" w:rsidRDefault="00082A6F" w:rsidP="002C7CCC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Łącznie </w:t>
      </w:r>
      <w:r w:rsidR="0092356B" w:rsidRPr="00E03EB2">
        <w:rPr>
          <w:rFonts w:ascii="Times New Roman" w:hAnsi="Times New Roman" w:cs="Times New Roman"/>
        </w:rPr>
        <w:t xml:space="preserve">wysokość kar umownych nie może przekraczać </w:t>
      </w:r>
      <w:r w:rsidR="00B774CA">
        <w:rPr>
          <w:rFonts w:ascii="Times New Roman" w:hAnsi="Times New Roman" w:cs="Times New Roman"/>
        </w:rPr>
        <w:t>30</w:t>
      </w:r>
      <w:r w:rsidR="0092356B" w:rsidRPr="00E03EB2">
        <w:rPr>
          <w:rFonts w:ascii="Times New Roman" w:hAnsi="Times New Roman" w:cs="Times New Roman"/>
        </w:rPr>
        <w:t>% w</w:t>
      </w:r>
      <w:r w:rsidR="002B7FC0" w:rsidRPr="00E03EB2">
        <w:rPr>
          <w:rFonts w:ascii="Times New Roman" w:hAnsi="Times New Roman" w:cs="Times New Roman"/>
        </w:rPr>
        <w:t>ynagrodzenia brutto określonego</w:t>
      </w:r>
      <w:r w:rsidR="002B7FC0" w:rsidRPr="00E03EB2">
        <w:rPr>
          <w:rFonts w:ascii="Times New Roman" w:hAnsi="Times New Roman" w:cs="Times New Roman"/>
        </w:rPr>
        <w:br/>
      </w:r>
      <w:r w:rsidR="0092356B" w:rsidRPr="00E03EB2">
        <w:rPr>
          <w:rFonts w:ascii="Times New Roman" w:hAnsi="Times New Roman" w:cs="Times New Roman"/>
        </w:rPr>
        <w:t xml:space="preserve">w § 6 ust. 1 Umowy. </w:t>
      </w:r>
    </w:p>
    <w:p w14:paraId="7438143F" w14:textId="77777777" w:rsidR="0092356B" w:rsidRPr="00E03EB2" w:rsidRDefault="0092356B" w:rsidP="002C7CCC">
      <w:pPr>
        <w:pStyle w:val="Akapitzlist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lastRenderedPageBreak/>
        <w:t>W przypadku odstąpienia od umowy przez którąkolwiek ze stron kary umowne naliczone</w:t>
      </w:r>
      <w:r w:rsidR="00551F99" w:rsidRPr="00E03EB2">
        <w:rPr>
          <w:rFonts w:ascii="Times New Roman" w:hAnsi="Times New Roman" w:cs="Times New Roman"/>
        </w:rPr>
        <w:t xml:space="preserve"> </w:t>
      </w:r>
      <w:r w:rsidR="00472227" w:rsidRPr="00E03EB2">
        <w:rPr>
          <w:rFonts w:ascii="Times New Roman" w:hAnsi="Times New Roman" w:cs="Times New Roman"/>
        </w:rPr>
        <w:br/>
      </w:r>
      <w:r w:rsidRPr="00E03EB2">
        <w:rPr>
          <w:rFonts w:ascii="Times New Roman" w:hAnsi="Times New Roman" w:cs="Times New Roman"/>
        </w:rPr>
        <w:t>w okresie trwania Umowy nie podlegają zwrotowi</w:t>
      </w:r>
    </w:p>
    <w:p w14:paraId="266DA9C7" w14:textId="77777777" w:rsidR="0092356B" w:rsidRPr="00E03EB2" w:rsidRDefault="0092356B" w:rsidP="002C7CCC">
      <w:pPr>
        <w:pStyle w:val="Akapitzlist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Strony postanawiają, że Wykonawca ponosi pełną i nieograniczoną odpowiedzialność za wszelkie szkody wyrząd</w:t>
      </w:r>
      <w:r w:rsidR="00653ABD">
        <w:rPr>
          <w:rFonts w:ascii="Times New Roman" w:hAnsi="Times New Roman" w:cs="Times New Roman"/>
        </w:rPr>
        <w:t>zone przez swoich pracowników, P</w:t>
      </w:r>
      <w:r w:rsidRPr="00E03EB2">
        <w:rPr>
          <w:rFonts w:ascii="Times New Roman" w:hAnsi="Times New Roman" w:cs="Times New Roman"/>
        </w:rPr>
        <w:t>odwykonawców lub inne osoby</w:t>
      </w:r>
      <w:r w:rsidR="002B7FC0" w:rsidRPr="00E03EB2">
        <w:rPr>
          <w:rFonts w:ascii="Times New Roman" w:hAnsi="Times New Roman" w:cs="Times New Roman"/>
        </w:rPr>
        <w:t xml:space="preserve"> </w:t>
      </w:r>
      <w:r w:rsidR="00472227" w:rsidRPr="00E03EB2">
        <w:rPr>
          <w:rFonts w:ascii="Times New Roman" w:hAnsi="Times New Roman" w:cs="Times New Roman"/>
        </w:rPr>
        <w:br/>
      </w:r>
      <w:r w:rsidRPr="00E03EB2">
        <w:rPr>
          <w:rFonts w:ascii="Times New Roman" w:hAnsi="Times New Roman" w:cs="Times New Roman"/>
        </w:rPr>
        <w:t>z nim współpracujące, wyrządzone w mieniu Zamawiającego.</w:t>
      </w:r>
    </w:p>
    <w:p w14:paraId="5816F88E" w14:textId="77777777" w:rsidR="0092356B" w:rsidRPr="00E03EB2" w:rsidRDefault="0092356B" w:rsidP="002C7CCC">
      <w:pPr>
        <w:pStyle w:val="Akapitzlist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Niezależnie od kar umownych Zamawiającemu przysługuje prawo do dochodzenia odszkodowania, na zasadach ogólnych określonych w art.</w:t>
      </w:r>
      <w:r w:rsidR="00FB67A6" w:rsidRPr="00E03EB2">
        <w:rPr>
          <w:rFonts w:ascii="Times New Roman" w:hAnsi="Times New Roman" w:cs="Times New Roman"/>
        </w:rPr>
        <w:t xml:space="preserve"> 471 i nast. Kodeksu, cywilnego</w:t>
      </w:r>
      <w:r w:rsidR="00A2629C"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hAnsi="Times New Roman" w:cs="Times New Roman"/>
        </w:rPr>
        <w:t>do pełnej wysokości poniesionej szkody.</w:t>
      </w:r>
    </w:p>
    <w:p w14:paraId="044A4172" w14:textId="77777777" w:rsidR="0092356B" w:rsidRPr="00E03EB2" w:rsidRDefault="0092356B" w:rsidP="002C7CCC">
      <w:pPr>
        <w:pStyle w:val="Akapitzlist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Zamawiającemu przysługuje prawo potrącania n</w:t>
      </w:r>
      <w:r w:rsidR="00FB67A6" w:rsidRPr="00E03EB2">
        <w:rPr>
          <w:rFonts w:ascii="Times New Roman" w:hAnsi="Times New Roman" w:cs="Times New Roman"/>
        </w:rPr>
        <w:t>ależności z tytułu kar umownych</w:t>
      </w:r>
      <w:r w:rsidR="00FB67A6" w:rsidRPr="00E03EB2">
        <w:rPr>
          <w:rFonts w:ascii="Times New Roman" w:hAnsi="Times New Roman" w:cs="Times New Roman"/>
        </w:rPr>
        <w:br/>
      </w:r>
      <w:r w:rsidRPr="00E03EB2">
        <w:rPr>
          <w:rFonts w:ascii="Times New Roman" w:hAnsi="Times New Roman" w:cs="Times New Roman"/>
        </w:rPr>
        <w:t>lub odszkodowania z należności Wykonawcy za wykonany przedmiot Umowy i z każdej innej wierzyte</w:t>
      </w:r>
      <w:r w:rsidR="003B7903" w:rsidRPr="00E03EB2">
        <w:rPr>
          <w:rFonts w:ascii="Times New Roman" w:hAnsi="Times New Roman" w:cs="Times New Roman"/>
        </w:rPr>
        <w:t xml:space="preserve">lności przysługującej Wykonawcy </w:t>
      </w:r>
      <w:r w:rsidRPr="00E03EB2">
        <w:rPr>
          <w:rFonts w:ascii="Times New Roman" w:hAnsi="Times New Roman" w:cs="Times New Roman"/>
        </w:rPr>
        <w:t>bez wezwania do zapłaty, na co Wykonawca wyraża zgodę.</w:t>
      </w:r>
    </w:p>
    <w:p w14:paraId="2FBD6E6F" w14:textId="77777777" w:rsidR="0092356B" w:rsidRPr="00E03EB2" w:rsidRDefault="0092356B" w:rsidP="002C7CCC">
      <w:pPr>
        <w:pStyle w:val="Akapitzlist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 xml:space="preserve">W przypadku naliczania kar umownych Zamawiający </w:t>
      </w:r>
      <w:r w:rsidRPr="00E03EB2">
        <w:rPr>
          <w:rFonts w:ascii="Times New Roman" w:hAnsi="Times New Roman" w:cs="Times New Roman"/>
          <w:b/>
        </w:rPr>
        <w:t>wystawi notę obciążeniową</w:t>
      </w:r>
      <w:r w:rsidR="002B7FC0" w:rsidRPr="00E03EB2">
        <w:rPr>
          <w:rFonts w:ascii="Times New Roman" w:hAnsi="Times New Roman" w:cs="Times New Roman"/>
        </w:rPr>
        <w:t xml:space="preserve"> Wykonawcy,</w:t>
      </w:r>
      <w:r w:rsidR="002B7FC0" w:rsidRPr="00E03EB2">
        <w:rPr>
          <w:rFonts w:ascii="Times New Roman" w:hAnsi="Times New Roman" w:cs="Times New Roman"/>
        </w:rPr>
        <w:br/>
      </w:r>
      <w:r w:rsidRPr="00E03EB2">
        <w:rPr>
          <w:rFonts w:ascii="Times New Roman" w:hAnsi="Times New Roman" w:cs="Times New Roman"/>
        </w:rPr>
        <w:t xml:space="preserve">w której wskaże termin płatności kar umownych, </w:t>
      </w:r>
      <w:r w:rsidRPr="00E03EB2">
        <w:rPr>
          <w:rFonts w:ascii="Times New Roman" w:hAnsi="Times New Roman" w:cs="Times New Roman"/>
          <w:b/>
        </w:rPr>
        <w:t>nie krótszy niż 7 dni</w:t>
      </w:r>
      <w:r w:rsidRPr="00E03EB2">
        <w:rPr>
          <w:rFonts w:ascii="Times New Roman" w:hAnsi="Times New Roman" w:cs="Times New Roman"/>
        </w:rPr>
        <w:t>.</w:t>
      </w:r>
    </w:p>
    <w:p w14:paraId="11425EC3" w14:textId="77777777" w:rsidR="007A28EA" w:rsidRPr="007A28EA" w:rsidRDefault="0092356B" w:rsidP="002C7CCC">
      <w:pPr>
        <w:pStyle w:val="Akapitzlist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03EB2">
        <w:rPr>
          <w:rFonts w:ascii="Times New Roman" w:hAnsi="Times New Roman" w:cs="Times New Roman"/>
        </w:rPr>
        <w:t>W przypadku braku terminowej zapłaty faktury Zamawiający zapłaci Wykonawcy odsetki ustawowe za opóźnienie.</w:t>
      </w:r>
    </w:p>
    <w:p w14:paraId="3A3A086D" w14:textId="77777777" w:rsidR="00082A6F" w:rsidRPr="00E03EB2" w:rsidRDefault="007C07F1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E03EB2">
        <w:rPr>
          <w:rFonts w:ascii="Times New Roman" w:eastAsia="Calibri" w:hAnsi="Times New Roman" w:cs="Times New Roman"/>
          <w:b/>
          <w:bCs/>
        </w:rPr>
        <w:t>§ 1</w:t>
      </w:r>
      <w:r w:rsidR="00AD2245">
        <w:rPr>
          <w:rFonts w:ascii="Times New Roman" w:eastAsia="Calibri" w:hAnsi="Times New Roman" w:cs="Times New Roman"/>
          <w:b/>
          <w:bCs/>
        </w:rPr>
        <w:t>4</w:t>
      </w:r>
    </w:p>
    <w:p w14:paraId="5F62102B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</w:rPr>
        <w:t>ODPOWIEDZIALNOŚĆ WYKONAWCY</w:t>
      </w:r>
    </w:p>
    <w:p w14:paraId="501321E7" w14:textId="77777777" w:rsidR="00AF2B01" w:rsidRPr="00E03EB2" w:rsidRDefault="00082A6F" w:rsidP="002C7CCC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Od dnia przejęcia terenu robó</w:t>
      </w:r>
      <w:r w:rsidR="00B830DF" w:rsidRPr="00E03EB2">
        <w:rPr>
          <w:rFonts w:ascii="Times New Roman" w:eastAsia="Calibri" w:hAnsi="Times New Roman" w:cs="Times New Roman"/>
        </w:rPr>
        <w:t>t w celu realizacji przedmiotu U</w:t>
      </w:r>
      <w:r w:rsidR="00AF2B01" w:rsidRPr="00E03EB2">
        <w:rPr>
          <w:rFonts w:ascii="Times New Roman" w:eastAsia="Calibri" w:hAnsi="Times New Roman" w:cs="Times New Roman"/>
        </w:rPr>
        <w:t>mowy do dnia przekazania</w:t>
      </w:r>
      <w:r w:rsidRPr="00E03EB2">
        <w:rPr>
          <w:rFonts w:ascii="Times New Roman" w:eastAsia="Calibri" w:hAnsi="Times New Roman" w:cs="Times New Roman"/>
        </w:rPr>
        <w:br/>
        <w:t>go Zamawiającemu, Wykonawca ponosi pełną odpowiedzialność za wszelkie szkody wyrządzone Zamawiającemu lub osobom trzecim powstałe na terenie robót l</w:t>
      </w:r>
      <w:r w:rsidR="00392CDD" w:rsidRPr="00E03EB2">
        <w:rPr>
          <w:rFonts w:ascii="Times New Roman" w:eastAsia="Calibri" w:hAnsi="Times New Roman" w:cs="Times New Roman"/>
        </w:rPr>
        <w:t>ub poza terenem robót w związku</w:t>
      </w:r>
      <w:r w:rsidR="00392CDD" w:rsidRPr="00E03EB2">
        <w:rPr>
          <w:rFonts w:ascii="Times New Roman" w:eastAsia="Calibri" w:hAnsi="Times New Roman" w:cs="Times New Roman"/>
        </w:rPr>
        <w:br/>
      </w:r>
      <w:r w:rsidR="00C05ACD">
        <w:rPr>
          <w:rFonts w:ascii="Times New Roman" w:eastAsia="Calibri" w:hAnsi="Times New Roman" w:cs="Times New Roman"/>
        </w:rPr>
        <w:t>z wykonaniem przedmiotu Umowy</w:t>
      </w:r>
      <w:r w:rsidRPr="00E03EB2">
        <w:rPr>
          <w:rFonts w:ascii="Times New Roman" w:eastAsia="Calibri" w:hAnsi="Times New Roman" w:cs="Times New Roman"/>
        </w:rPr>
        <w:t>.</w:t>
      </w:r>
    </w:p>
    <w:p w14:paraId="0908846C" w14:textId="77777777" w:rsidR="003E72A5" w:rsidRPr="00E03EB2" w:rsidRDefault="00AF2B01" w:rsidP="002C7CCC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W</w:t>
      </w:r>
      <w:r w:rsidR="003E72A5" w:rsidRPr="00E03EB2">
        <w:rPr>
          <w:rFonts w:ascii="Times New Roman" w:eastAsia="Calibri" w:hAnsi="Times New Roman" w:cs="Times New Roman"/>
        </w:rPr>
        <w:t>ykonawca ponosi pełną i nieograniczoną odpowiedzialność:</w:t>
      </w:r>
    </w:p>
    <w:p w14:paraId="26CCCD1F" w14:textId="77777777" w:rsidR="003E72A5" w:rsidRPr="00E03EB2" w:rsidRDefault="003E72A5" w:rsidP="002C7CCC">
      <w:p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1)</w:t>
      </w:r>
      <w:r w:rsidRPr="00E03EB2">
        <w:rPr>
          <w:rFonts w:ascii="Times New Roman" w:eastAsia="Calibri" w:hAnsi="Times New Roman" w:cs="Times New Roman"/>
        </w:rPr>
        <w:tab/>
        <w:t>wobec osób trzecich za wszelkie szkody pr</w:t>
      </w:r>
      <w:r w:rsidR="00AF2B01" w:rsidRPr="00E03EB2">
        <w:rPr>
          <w:rFonts w:ascii="Times New Roman" w:eastAsia="Calibri" w:hAnsi="Times New Roman" w:cs="Times New Roman"/>
        </w:rPr>
        <w:t>zez siebie wyrządzone w związku</w:t>
      </w:r>
      <w:r w:rsidR="002B7FC0" w:rsidRPr="00E03EB2">
        <w:rPr>
          <w:rFonts w:ascii="Times New Roman" w:eastAsia="Calibri" w:hAnsi="Times New Roman" w:cs="Times New Roman"/>
        </w:rPr>
        <w:t xml:space="preserve"> </w:t>
      </w:r>
      <w:r w:rsidRPr="00E03EB2">
        <w:rPr>
          <w:rFonts w:ascii="Times New Roman" w:eastAsia="Calibri" w:hAnsi="Times New Roman" w:cs="Times New Roman"/>
        </w:rPr>
        <w:t>z wykonywaniem przedmiotu Umowy;</w:t>
      </w:r>
    </w:p>
    <w:p w14:paraId="19E5E658" w14:textId="77777777" w:rsidR="003E72A5" w:rsidRPr="00E03EB2" w:rsidRDefault="003E72A5" w:rsidP="002C7CCC">
      <w:p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2)</w:t>
      </w:r>
      <w:r w:rsidRPr="00E03EB2">
        <w:rPr>
          <w:rFonts w:ascii="Times New Roman" w:eastAsia="Calibri" w:hAnsi="Times New Roman" w:cs="Times New Roman"/>
        </w:rPr>
        <w:tab/>
        <w:t>za szkody i następstwa nieszczęśliwych wypadków, dotyczących pracowników</w:t>
      </w:r>
      <w:r w:rsidR="002B7FC0" w:rsidRPr="00E03EB2">
        <w:rPr>
          <w:rFonts w:ascii="Times New Roman" w:eastAsia="Calibri" w:hAnsi="Times New Roman" w:cs="Times New Roman"/>
        </w:rPr>
        <w:t xml:space="preserve"> </w:t>
      </w:r>
      <w:r w:rsidRPr="00E03EB2">
        <w:rPr>
          <w:rFonts w:ascii="Times New Roman" w:eastAsia="Calibri" w:hAnsi="Times New Roman" w:cs="Times New Roman"/>
        </w:rPr>
        <w:t>i osób trzecich przebywających w rejonie prowadzonych prac</w:t>
      </w:r>
      <w:r w:rsidRPr="00E03EB2">
        <w:rPr>
          <w:rFonts w:ascii="Times New Roman" w:hAnsi="Times New Roman" w:cs="Times New Roman"/>
        </w:rPr>
        <w:t xml:space="preserve"> </w:t>
      </w:r>
      <w:r w:rsidRPr="00E03EB2">
        <w:rPr>
          <w:rFonts w:ascii="Times New Roman" w:eastAsia="Calibri" w:hAnsi="Times New Roman" w:cs="Times New Roman"/>
        </w:rPr>
        <w:t>podczas wykonywania przedmiotu Umowy, będące następstwem działań, za które Wykonawca ponosi odpowiedzialność;</w:t>
      </w:r>
    </w:p>
    <w:p w14:paraId="23C28DC5" w14:textId="77777777" w:rsidR="003E72A5" w:rsidRPr="00E03EB2" w:rsidRDefault="003E72A5" w:rsidP="002C7CCC">
      <w:p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3)</w:t>
      </w:r>
      <w:r w:rsidRPr="00E03EB2">
        <w:rPr>
          <w:rFonts w:ascii="Times New Roman" w:eastAsia="Calibri" w:hAnsi="Times New Roman" w:cs="Times New Roman"/>
        </w:rPr>
        <w:tab/>
        <w:t>za szkody wynikające ze zniszczeń oraz innych zdarzeń, za które odpow</w:t>
      </w:r>
      <w:r w:rsidR="002B7FC0" w:rsidRPr="00E03EB2">
        <w:rPr>
          <w:rFonts w:ascii="Times New Roman" w:eastAsia="Calibri" w:hAnsi="Times New Roman" w:cs="Times New Roman"/>
        </w:rPr>
        <w:t>iada Wykonawca</w:t>
      </w:r>
      <w:r w:rsidR="002B7FC0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>w odniesieniu do obiektów, urządzeń, materiałów, sprz</w:t>
      </w:r>
      <w:r w:rsidR="002B7FC0" w:rsidRPr="00E03EB2">
        <w:rPr>
          <w:rFonts w:ascii="Times New Roman" w:eastAsia="Calibri" w:hAnsi="Times New Roman" w:cs="Times New Roman"/>
        </w:rPr>
        <w:t>ętu i innego mienia, związanych</w:t>
      </w:r>
      <w:r w:rsidR="002B7FC0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>z prowadzeniem prac podczas wykonywania przedmiotu Umowy;</w:t>
      </w:r>
    </w:p>
    <w:p w14:paraId="79C58333" w14:textId="77777777" w:rsidR="003E72A5" w:rsidRPr="00E03EB2" w:rsidRDefault="003E72A5" w:rsidP="002C7CCC">
      <w:p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4)</w:t>
      </w:r>
      <w:r w:rsidRPr="00E03EB2">
        <w:rPr>
          <w:rFonts w:ascii="Times New Roman" w:eastAsia="Calibri" w:hAnsi="Times New Roman" w:cs="Times New Roman"/>
        </w:rPr>
        <w:tab/>
        <w:t>za skutki braku lub niewłaściwego zabezpieczenia przeciwpożarowego i BHP przy realizacji przedmiotu Umowy;</w:t>
      </w:r>
    </w:p>
    <w:p w14:paraId="2947240E" w14:textId="77777777" w:rsidR="003E72A5" w:rsidRPr="00E03EB2" w:rsidRDefault="003E72A5" w:rsidP="002C7CCC">
      <w:p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5)</w:t>
      </w:r>
      <w:r w:rsidRPr="00E03EB2">
        <w:rPr>
          <w:rFonts w:ascii="Times New Roman" w:eastAsia="Calibri" w:hAnsi="Times New Roman" w:cs="Times New Roman"/>
        </w:rPr>
        <w:tab/>
        <w:t>za przestrzeganie przepisów dotyczących ochrony środ</w:t>
      </w:r>
      <w:r w:rsidR="002B7FC0" w:rsidRPr="00E03EB2">
        <w:rPr>
          <w:rFonts w:ascii="Times New Roman" w:eastAsia="Calibri" w:hAnsi="Times New Roman" w:cs="Times New Roman"/>
        </w:rPr>
        <w:t>owiska oraz gospodarki odpadami</w:t>
      </w:r>
      <w:r w:rsidR="002B7FC0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>w trak</w:t>
      </w:r>
      <w:r w:rsidR="00392CDD" w:rsidRPr="00E03EB2">
        <w:rPr>
          <w:rFonts w:ascii="Times New Roman" w:eastAsia="Calibri" w:hAnsi="Times New Roman" w:cs="Times New Roman"/>
        </w:rPr>
        <w:t>cie realizacji przedmiotu Umowy;</w:t>
      </w:r>
    </w:p>
    <w:p w14:paraId="293EEF8D" w14:textId="77777777" w:rsidR="007A28EA" w:rsidRPr="00E03EB2" w:rsidRDefault="003E72A5" w:rsidP="002C7CCC">
      <w:p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lastRenderedPageBreak/>
        <w:t>6)</w:t>
      </w:r>
      <w:r w:rsidRPr="00E03EB2">
        <w:rPr>
          <w:rFonts w:ascii="Times New Roman" w:eastAsia="Calibri" w:hAnsi="Times New Roman" w:cs="Times New Roman"/>
        </w:rPr>
        <w:tab/>
        <w:t>za wszelkie szkody wyrząd</w:t>
      </w:r>
      <w:r w:rsidR="00653ABD">
        <w:rPr>
          <w:rFonts w:ascii="Times New Roman" w:eastAsia="Calibri" w:hAnsi="Times New Roman" w:cs="Times New Roman"/>
        </w:rPr>
        <w:t>zone przez swoich pracowników, P</w:t>
      </w:r>
      <w:r w:rsidRPr="00E03EB2">
        <w:rPr>
          <w:rFonts w:ascii="Times New Roman" w:eastAsia="Calibri" w:hAnsi="Times New Roman" w:cs="Times New Roman"/>
        </w:rPr>
        <w:t>odwykonawców lub inne osoby</w:t>
      </w:r>
      <w:r w:rsidR="002B7FC0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>działające na jego zlecenie lub</w:t>
      </w:r>
      <w:r w:rsidR="00366C3C" w:rsidRPr="00E03EB2">
        <w:rPr>
          <w:rFonts w:ascii="Times New Roman" w:eastAsia="Calibri" w:hAnsi="Times New Roman" w:cs="Times New Roman"/>
        </w:rPr>
        <w:t xml:space="preserve"> w jego imieniu z</w:t>
      </w:r>
      <w:r w:rsidRPr="00E03EB2">
        <w:rPr>
          <w:rFonts w:ascii="Times New Roman" w:eastAsia="Calibri" w:hAnsi="Times New Roman" w:cs="Times New Roman"/>
        </w:rPr>
        <w:t>a działania lub zaniechania tych osób Wykonawca odpowiada jak za działania lub zaniechania własne.</w:t>
      </w:r>
    </w:p>
    <w:p w14:paraId="6E78AC1E" w14:textId="1D31F02E" w:rsidR="00082A6F" w:rsidRPr="00E03EB2" w:rsidRDefault="00EE567D" w:rsidP="002C7CCC">
      <w:pPr>
        <w:autoSpaceDE w:val="0"/>
        <w:autoSpaceDN w:val="0"/>
        <w:adjustRightInd w:val="0"/>
        <w:spacing w:after="0" w:line="360" w:lineRule="auto"/>
        <w:ind w:hanging="283"/>
        <w:jc w:val="center"/>
        <w:rPr>
          <w:rFonts w:ascii="Times New Roman" w:hAnsi="Times New Roman" w:cs="Times New Roman"/>
          <w:b/>
        </w:rPr>
      </w:pPr>
      <w:r w:rsidRPr="00E03EB2">
        <w:rPr>
          <w:rFonts w:ascii="Times New Roman" w:hAnsi="Times New Roman" w:cs="Times New Roman"/>
          <w:b/>
          <w:bCs/>
        </w:rPr>
        <w:t>§</w:t>
      </w:r>
      <w:r w:rsidR="00362CC5" w:rsidRPr="00E03EB2">
        <w:rPr>
          <w:rFonts w:ascii="Times New Roman" w:hAnsi="Times New Roman" w:cs="Times New Roman"/>
          <w:b/>
          <w:bCs/>
        </w:rPr>
        <w:t xml:space="preserve"> </w:t>
      </w:r>
      <w:r w:rsidR="0032038D" w:rsidRPr="00E03EB2">
        <w:rPr>
          <w:rFonts w:ascii="Times New Roman" w:hAnsi="Times New Roman" w:cs="Times New Roman"/>
          <w:b/>
          <w:bCs/>
        </w:rPr>
        <w:t>1</w:t>
      </w:r>
      <w:r w:rsidR="00AD2245">
        <w:rPr>
          <w:rFonts w:ascii="Times New Roman" w:hAnsi="Times New Roman" w:cs="Times New Roman"/>
          <w:b/>
          <w:bCs/>
        </w:rPr>
        <w:t>5</w:t>
      </w:r>
    </w:p>
    <w:p w14:paraId="266FE812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E03EB2">
        <w:rPr>
          <w:rFonts w:ascii="Times New Roman" w:hAnsi="Times New Roman" w:cs="Times New Roman"/>
          <w:b/>
        </w:rPr>
        <w:t>ODSTĄPIENIE OD UMOWY</w:t>
      </w:r>
    </w:p>
    <w:p w14:paraId="2E26C70B" w14:textId="77777777" w:rsidR="004119FF" w:rsidRPr="00E03EB2" w:rsidRDefault="004119FF" w:rsidP="002C7CCC">
      <w:pPr>
        <w:numPr>
          <w:ilvl w:val="0"/>
          <w:numId w:val="15"/>
        </w:numPr>
        <w:tabs>
          <w:tab w:val="num" w:pos="284"/>
        </w:tabs>
        <w:spacing w:after="0" w:line="360" w:lineRule="auto"/>
        <w:ind w:left="0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eastAsia="Times New Roman" w:hAnsi="Times New Roman" w:cs="Times New Roman"/>
          <w:lang w:eastAsia="pl-PL"/>
        </w:rPr>
        <w:t>Zamawiający może odstąpić od Umowy</w:t>
      </w:r>
      <w:r w:rsidR="00FA03CD">
        <w:rPr>
          <w:rFonts w:ascii="Times New Roman" w:eastAsia="Times New Roman" w:hAnsi="Times New Roman" w:cs="Times New Roman"/>
          <w:lang w:eastAsia="pl-PL"/>
        </w:rPr>
        <w:t xml:space="preserve"> w całości, gdy występują okoliczności wskazane poniżej</w:t>
      </w:r>
      <w:r w:rsidRPr="00E03EB2">
        <w:rPr>
          <w:rFonts w:ascii="Times New Roman" w:eastAsia="Times New Roman" w:hAnsi="Times New Roman" w:cs="Times New Roman"/>
          <w:lang w:eastAsia="pl-PL"/>
        </w:rPr>
        <w:t>:</w:t>
      </w:r>
    </w:p>
    <w:p w14:paraId="20AEB5EF" w14:textId="77777777" w:rsidR="00FA03CD" w:rsidRDefault="00FA03CD" w:rsidP="002C7CCC">
      <w:pPr>
        <w:pStyle w:val="Akapitzlist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nie podjął się realizacji usługi prze</w:t>
      </w:r>
      <w:r w:rsidR="004D5694">
        <w:rPr>
          <w:rFonts w:ascii="Times New Roman" w:eastAsia="Times New Roman" w:hAnsi="Times New Roman" w:cs="Times New Roman"/>
          <w:lang w:eastAsia="pl-PL"/>
        </w:rPr>
        <w:t>d</w:t>
      </w:r>
      <w:r>
        <w:rPr>
          <w:rFonts w:ascii="Times New Roman" w:eastAsia="Times New Roman" w:hAnsi="Times New Roman" w:cs="Times New Roman"/>
          <w:lang w:eastAsia="pl-PL"/>
        </w:rPr>
        <w:t xml:space="preserve">miotu niniejszej Umowy w terminie </w:t>
      </w:r>
      <w:r w:rsidR="004D5694">
        <w:rPr>
          <w:rFonts w:ascii="Times New Roman" w:eastAsia="Times New Roman" w:hAnsi="Times New Roman" w:cs="Times New Roman"/>
          <w:lang w:eastAsia="pl-PL"/>
        </w:rPr>
        <w:t xml:space="preserve">wskazanym </w:t>
      </w:r>
      <w:r w:rsidR="004D5694">
        <w:rPr>
          <w:rFonts w:ascii="Times New Roman" w:eastAsia="Times New Roman" w:hAnsi="Times New Roman" w:cs="Times New Roman"/>
          <w:lang w:eastAsia="pl-PL"/>
        </w:rPr>
        <w:br/>
        <w:t xml:space="preserve">w </w:t>
      </w:r>
      <w:r w:rsidR="004D5694" w:rsidRPr="004D5694">
        <w:rPr>
          <w:rFonts w:ascii="Times New Roman" w:hAnsi="Times New Roman" w:cs="Times New Roman"/>
          <w:bCs/>
        </w:rPr>
        <w:t>§3 ust. 1</w:t>
      </w:r>
      <w:r w:rsidR="004D5694">
        <w:rPr>
          <w:rFonts w:ascii="Times New Roman" w:eastAsia="Times New Roman" w:hAnsi="Times New Roman" w:cs="Times New Roman"/>
          <w:lang w:eastAsia="pl-PL"/>
        </w:rPr>
        <w:t>.</w:t>
      </w:r>
    </w:p>
    <w:p w14:paraId="6986497E" w14:textId="77777777" w:rsidR="004D5694" w:rsidRDefault="004D5694" w:rsidP="002C7CCC">
      <w:pPr>
        <w:pStyle w:val="Akapitzlist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przerwał z przyczyn leżących po stronie Wykonawcy realizację przedmiotu niniejszej Umowy i przerwa ta trwa dłużej niż 7 dni roboczych.</w:t>
      </w:r>
    </w:p>
    <w:p w14:paraId="5FBE6567" w14:textId="77777777" w:rsidR="00CC22AC" w:rsidRPr="006C2814" w:rsidRDefault="00515018" w:rsidP="002C7CCC">
      <w:pPr>
        <w:pStyle w:val="Akapitzlist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515018">
        <w:rPr>
          <w:rFonts w:ascii="Times New Roman" w:eastAsia="Times New Roman" w:hAnsi="Times New Roman" w:cs="Times New Roman"/>
          <w:lang w:eastAsia="pl-PL"/>
        </w:rPr>
        <w:t xml:space="preserve">Zamawiający odstąpi od Umowy w terminie </w:t>
      </w:r>
      <w:r w:rsidR="009B1CF8" w:rsidRPr="009B1CF8">
        <w:rPr>
          <w:rFonts w:ascii="Times New Roman" w:eastAsia="Times New Roman" w:hAnsi="Times New Roman" w:cs="Times New Roman"/>
          <w:b/>
          <w:lang w:eastAsia="pl-PL"/>
        </w:rPr>
        <w:t>15</w:t>
      </w:r>
      <w:r w:rsidRPr="009B1CF8">
        <w:rPr>
          <w:rFonts w:ascii="Times New Roman" w:eastAsia="Times New Roman" w:hAnsi="Times New Roman" w:cs="Times New Roman"/>
          <w:b/>
          <w:lang w:eastAsia="pl-PL"/>
        </w:rPr>
        <w:t xml:space="preserve"> dni</w:t>
      </w:r>
      <w:r w:rsidRPr="00515018">
        <w:rPr>
          <w:rFonts w:ascii="Times New Roman" w:eastAsia="Times New Roman" w:hAnsi="Times New Roman" w:cs="Times New Roman"/>
          <w:lang w:eastAsia="pl-PL"/>
        </w:rPr>
        <w:t xml:space="preserve"> od</w:t>
      </w:r>
      <w:r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E03EB2">
        <w:rPr>
          <w:rFonts w:ascii="Times New Roman" w:eastAsia="Times New Roman" w:hAnsi="Times New Roman" w:cs="Times New Roman"/>
          <w:lang w:eastAsia="pl-PL"/>
        </w:rPr>
        <w:t>dnia powzięcia wiadomości o zaistnieniu istotnej zmiany okoliczności powodującej, że wykonanie Umowy nie leży w interesie publicznym, czego nie można było przewidzieć w chwili zawarcia Umowy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2644F936" w14:textId="77777777" w:rsidR="004D5694" w:rsidRDefault="004D5694" w:rsidP="002C7CCC">
      <w:pPr>
        <w:pStyle w:val="Akapitzlist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naruszy w rażący sposób przepisy BHP i p. pożarowe.</w:t>
      </w:r>
    </w:p>
    <w:p w14:paraId="3F194976" w14:textId="77777777" w:rsidR="004D5694" w:rsidRDefault="004D5694" w:rsidP="002C7CCC">
      <w:pPr>
        <w:pStyle w:val="Akapitzlist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Zostanie wydany nakaz zajęcia majątku Wykonawcy.</w:t>
      </w:r>
    </w:p>
    <w:p w14:paraId="4823FA3A" w14:textId="77777777" w:rsidR="004D5694" w:rsidRDefault="004D5694" w:rsidP="002C7CCC">
      <w:pPr>
        <w:pStyle w:val="Akapitzlist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Otwarto likwidację przedsiębiorstwa Wykonawcy.</w:t>
      </w:r>
    </w:p>
    <w:p w14:paraId="27434C0D" w14:textId="77777777" w:rsidR="004D5694" w:rsidRDefault="004D5694" w:rsidP="002C7CCC">
      <w:pPr>
        <w:pStyle w:val="Akapitzlist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Jeżeli zostanie wydany nakaz zajęcia nieruchomości Wykonawcy w toku postepowania egzekucyjnego. </w:t>
      </w:r>
    </w:p>
    <w:p w14:paraId="5BC9656A" w14:textId="77777777" w:rsidR="004D5694" w:rsidRPr="00CC22AC" w:rsidRDefault="00CC22AC" w:rsidP="002C7CCC">
      <w:pPr>
        <w:pStyle w:val="Akapitzlist"/>
        <w:numPr>
          <w:ilvl w:val="0"/>
          <w:numId w:val="15"/>
        </w:numPr>
        <w:tabs>
          <w:tab w:val="clear" w:pos="3176"/>
        </w:tabs>
        <w:spacing w:after="0" w:line="360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Odstąpienie od Umowy, o którym mowa w ust. 1, powinno nastąpić w formie pisemnej pod rygorem nieważności takiego oświadczenia i powinno zawierać uzasadnienie.</w:t>
      </w:r>
    </w:p>
    <w:p w14:paraId="5844736A" w14:textId="77777777" w:rsidR="006575FD" w:rsidRPr="006C2814" w:rsidRDefault="006575FD" w:rsidP="002C7CCC">
      <w:pPr>
        <w:pStyle w:val="Akapitzlist"/>
        <w:numPr>
          <w:ilvl w:val="0"/>
          <w:numId w:val="15"/>
        </w:numPr>
        <w:suppressAutoHyphens/>
        <w:spacing w:after="0" w:line="360" w:lineRule="auto"/>
        <w:ind w:left="0" w:hanging="284"/>
        <w:rPr>
          <w:rFonts w:ascii="Times New Roman" w:eastAsia="Times New Roman" w:hAnsi="Times New Roman" w:cs="Times New Roman"/>
          <w:lang w:eastAsia="pl-PL"/>
        </w:rPr>
      </w:pPr>
      <w:r w:rsidRPr="006C2814">
        <w:rPr>
          <w:rFonts w:ascii="Times New Roman" w:eastAsia="Times New Roman" w:hAnsi="Times New Roman" w:cs="Times New Roman"/>
          <w:lang w:eastAsia="pl-PL"/>
        </w:rPr>
        <w:t>Odstąpienie od Umowy będzie wywierało</w:t>
      </w:r>
      <w:r w:rsidR="006C2814">
        <w:rPr>
          <w:rFonts w:ascii="Times New Roman" w:eastAsia="Times New Roman" w:hAnsi="Times New Roman" w:cs="Times New Roman"/>
          <w:lang w:eastAsia="pl-PL"/>
        </w:rPr>
        <w:t xml:space="preserve"> s</w:t>
      </w:r>
      <w:r w:rsidRPr="006C2814">
        <w:rPr>
          <w:rFonts w:ascii="Times New Roman" w:eastAsia="Times New Roman" w:hAnsi="Times New Roman" w:cs="Times New Roman"/>
          <w:lang w:eastAsia="pl-PL"/>
        </w:rPr>
        <w:t>kutek pomiędzy stronami Umowy z chwilą doręczenia drugiej stronie oświadczenia o odstąpieniu i będzie wywierało skutek na przyszłość, przy zachowaniu w pełni przez Zamawiającego wszystkich uprawnień, które Zamawiający nabył przed datą złożenia oświadczenia</w:t>
      </w:r>
      <w:r w:rsidR="006B4195">
        <w:rPr>
          <w:rFonts w:ascii="Times New Roman" w:eastAsia="Times New Roman" w:hAnsi="Times New Roman" w:cs="Times New Roman"/>
          <w:lang w:eastAsia="pl-PL"/>
        </w:rPr>
        <w:t xml:space="preserve"> </w:t>
      </w:r>
      <w:r w:rsidR="00144B9A">
        <w:rPr>
          <w:rFonts w:ascii="Times New Roman" w:eastAsia="Times New Roman" w:hAnsi="Times New Roman" w:cs="Times New Roman"/>
          <w:lang w:eastAsia="pl-PL"/>
        </w:rPr>
        <w:t>o</w:t>
      </w:r>
      <w:r w:rsidR="006B419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C2814">
        <w:rPr>
          <w:rFonts w:ascii="Times New Roman" w:eastAsia="Times New Roman" w:hAnsi="Times New Roman" w:cs="Times New Roman"/>
          <w:lang w:eastAsia="pl-PL"/>
        </w:rPr>
        <w:t>odstąpieniu</w:t>
      </w:r>
      <w:r w:rsidR="00144B9A">
        <w:rPr>
          <w:rFonts w:ascii="Times New Roman" w:eastAsia="Times New Roman" w:hAnsi="Times New Roman" w:cs="Times New Roman"/>
          <w:lang w:eastAsia="pl-PL"/>
        </w:rPr>
        <w:t>,</w:t>
      </w:r>
      <w:r w:rsidR="002C7EF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C2814">
        <w:rPr>
          <w:rFonts w:ascii="Times New Roman" w:eastAsia="Times New Roman" w:hAnsi="Times New Roman" w:cs="Times New Roman"/>
          <w:lang w:eastAsia="pl-PL"/>
        </w:rPr>
        <w:t>w tym w szczególności kar umownych i odszkodowania.</w:t>
      </w:r>
    </w:p>
    <w:p w14:paraId="550C9687" w14:textId="77777777" w:rsidR="006575FD" w:rsidRPr="006C2814" w:rsidRDefault="006575FD" w:rsidP="002C7CCC">
      <w:pPr>
        <w:pStyle w:val="Akapitzlist"/>
        <w:numPr>
          <w:ilvl w:val="0"/>
          <w:numId w:val="15"/>
        </w:numPr>
        <w:suppressAutoHyphens/>
        <w:spacing w:after="0" w:line="360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C2814">
        <w:rPr>
          <w:rFonts w:ascii="Times New Roman" w:eastAsia="Times New Roman" w:hAnsi="Times New Roman" w:cs="Times New Roman"/>
          <w:lang w:eastAsia="pl-PL"/>
        </w:rPr>
        <w:t>W przypadkach, o których mowa powyżej, Wykonawca może żądać jedynie wynagrodzenia należnego  z tytułu wykonanej części Umowy .</w:t>
      </w:r>
    </w:p>
    <w:p w14:paraId="5EF79DE5" w14:textId="77777777" w:rsidR="007A28EA" w:rsidRPr="006C2814" w:rsidRDefault="006575FD" w:rsidP="002C7CCC">
      <w:pPr>
        <w:pStyle w:val="Akapitzlist"/>
        <w:numPr>
          <w:ilvl w:val="0"/>
          <w:numId w:val="15"/>
        </w:numPr>
        <w:suppressAutoHyphens/>
        <w:spacing w:after="0" w:line="360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C2814">
        <w:rPr>
          <w:rFonts w:ascii="Times New Roman" w:eastAsia="Times New Roman" w:hAnsi="Times New Roman" w:cs="Times New Roman"/>
          <w:lang w:eastAsia="pl-PL"/>
        </w:rPr>
        <w:t>Każda ze Stron ma możliwość odstąpienia od Umowy w całości lub w części.</w:t>
      </w:r>
    </w:p>
    <w:p w14:paraId="5C7146C3" w14:textId="12FF5F88" w:rsidR="00437231" w:rsidRPr="0075391F" w:rsidRDefault="00437231" w:rsidP="002C7CCC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75391F">
        <w:rPr>
          <w:rFonts w:ascii="Times New Roman" w:eastAsia="Calibri" w:hAnsi="Times New Roman" w:cs="Times New Roman"/>
          <w:b/>
          <w:bCs/>
        </w:rPr>
        <w:t>§ 1</w:t>
      </w:r>
      <w:r w:rsidR="0075391F" w:rsidRPr="0075391F">
        <w:rPr>
          <w:rFonts w:ascii="Times New Roman" w:eastAsia="Calibri" w:hAnsi="Times New Roman" w:cs="Times New Roman"/>
          <w:b/>
          <w:bCs/>
        </w:rPr>
        <w:t>6</w:t>
      </w:r>
    </w:p>
    <w:p w14:paraId="00B48840" w14:textId="77777777" w:rsidR="00437231" w:rsidRPr="00E03EB2" w:rsidRDefault="00437231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03EB2">
        <w:rPr>
          <w:rFonts w:ascii="Times New Roman" w:hAnsi="Times New Roman" w:cs="Times New Roman"/>
          <w:b/>
        </w:rPr>
        <w:t>ZMIANY UMOWY</w:t>
      </w:r>
    </w:p>
    <w:p w14:paraId="28DBB7D3" w14:textId="77777777" w:rsidR="00E34D46" w:rsidRPr="00FA03CD" w:rsidRDefault="00E34D46" w:rsidP="002C7CCC">
      <w:pPr>
        <w:pStyle w:val="Akapitzlist"/>
        <w:numPr>
          <w:ilvl w:val="1"/>
          <w:numId w:val="23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03EB2">
        <w:rPr>
          <w:rFonts w:ascii="Times New Roman" w:eastAsia="Times New Roman" w:hAnsi="Times New Roman" w:cs="Times New Roman"/>
          <w:lang w:eastAsia="pl-PL"/>
        </w:rPr>
        <w:t xml:space="preserve">Wszelkie zmiany treści zawartej Umowy w stosunku do treści oferty mogą być dokonane za zgodą </w:t>
      </w:r>
      <w:r w:rsidRPr="00E03EB2">
        <w:rPr>
          <w:rFonts w:ascii="Times New Roman" w:eastAsia="Times New Roman" w:hAnsi="Times New Roman" w:cs="Times New Roman"/>
          <w:lang w:eastAsia="pl-PL"/>
        </w:rPr>
        <w:br/>
      </w:r>
      <w:r w:rsidR="00FA03CD">
        <w:rPr>
          <w:rFonts w:ascii="Times New Roman" w:eastAsia="Times New Roman" w:hAnsi="Times New Roman" w:cs="Times New Roman"/>
          <w:lang w:eastAsia="pl-PL"/>
        </w:rPr>
        <w:t>obu S</w:t>
      </w:r>
      <w:r w:rsidRPr="00E03EB2">
        <w:rPr>
          <w:rFonts w:ascii="Times New Roman" w:eastAsia="Times New Roman" w:hAnsi="Times New Roman" w:cs="Times New Roman"/>
          <w:lang w:eastAsia="pl-PL"/>
        </w:rPr>
        <w:t>tron wyrażoną na piśmie w formie aneksu pod rygorem nieważności.</w:t>
      </w:r>
    </w:p>
    <w:p w14:paraId="1027D274" w14:textId="77777777" w:rsidR="00E34D46" w:rsidRPr="00515018" w:rsidRDefault="00E34D46" w:rsidP="002C7CCC">
      <w:pPr>
        <w:pStyle w:val="Akapitzlist"/>
        <w:numPr>
          <w:ilvl w:val="1"/>
          <w:numId w:val="23"/>
        </w:numPr>
        <w:tabs>
          <w:tab w:val="clear" w:pos="623"/>
          <w:tab w:val="num" w:pos="284"/>
          <w:tab w:val="num" w:pos="1260"/>
        </w:tabs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Zamawiający dopuszcza zmianę </w:t>
      </w:r>
      <w:r w:rsidRPr="00E34D46">
        <w:rPr>
          <w:rFonts w:ascii="Times New Roman" w:eastAsia="Times New Roman" w:hAnsi="Times New Roman" w:cs="Times New Roman"/>
          <w:b/>
          <w:lang w:eastAsia="pl-PL"/>
        </w:rPr>
        <w:t>terminu</w:t>
      </w:r>
      <w:r>
        <w:rPr>
          <w:rFonts w:ascii="Times New Roman" w:eastAsia="Times New Roman" w:hAnsi="Times New Roman" w:cs="Times New Roman"/>
          <w:lang w:eastAsia="pl-PL"/>
        </w:rPr>
        <w:t xml:space="preserve"> przedmiotu Umowy</w:t>
      </w:r>
      <w:r w:rsidR="0051501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15018">
        <w:rPr>
          <w:rFonts w:ascii="Times New Roman" w:eastAsia="Times New Roman" w:hAnsi="Times New Roman" w:cs="Times New Roman"/>
          <w:lang w:eastAsia="pl-PL"/>
        </w:rPr>
        <w:t>wstrzymania robót przez Zamawiającego z przyczyn leżących po stronie Zamawiającego</w:t>
      </w:r>
      <w:r w:rsidR="00515018">
        <w:rPr>
          <w:rFonts w:ascii="Times New Roman" w:eastAsia="Times New Roman" w:hAnsi="Times New Roman" w:cs="Times New Roman"/>
          <w:lang w:eastAsia="pl-PL"/>
        </w:rPr>
        <w:t xml:space="preserve"> (np. wyłączenie eksploatacyjne lotniska)</w:t>
      </w:r>
      <w:r w:rsidRPr="00515018">
        <w:rPr>
          <w:rFonts w:ascii="Times New Roman" w:eastAsia="Times New Roman" w:hAnsi="Times New Roman" w:cs="Times New Roman"/>
          <w:lang w:eastAsia="pl-PL"/>
        </w:rPr>
        <w:t xml:space="preserve"> – </w:t>
      </w:r>
      <w:r w:rsidRPr="00515018">
        <w:rPr>
          <w:rFonts w:ascii="Times New Roman" w:eastAsia="Times New Roman" w:hAnsi="Times New Roman" w:cs="Times New Roman"/>
          <w:i/>
          <w:lang w:eastAsia="pl-PL"/>
        </w:rPr>
        <w:t xml:space="preserve">zmiana terminu o okres </w:t>
      </w:r>
      <w:r w:rsidR="00515018">
        <w:rPr>
          <w:rFonts w:ascii="Times New Roman" w:eastAsia="Times New Roman" w:hAnsi="Times New Roman" w:cs="Times New Roman"/>
          <w:i/>
          <w:lang w:eastAsia="pl-PL"/>
        </w:rPr>
        <w:t>wyłączenia eksploatacyjnego lotniska</w:t>
      </w:r>
      <w:r w:rsidR="00FA03CD" w:rsidRPr="00515018">
        <w:rPr>
          <w:rFonts w:ascii="Times New Roman" w:eastAsia="Times New Roman" w:hAnsi="Times New Roman" w:cs="Times New Roman"/>
          <w:lang w:eastAsia="pl-PL"/>
        </w:rPr>
        <w:t>.</w:t>
      </w:r>
    </w:p>
    <w:p w14:paraId="62C15EFA" w14:textId="77777777" w:rsidR="00511FDF" w:rsidRPr="00E34D46" w:rsidRDefault="00511FDF" w:rsidP="002C7CCC">
      <w:pPr>
        <w:pStyle w:val="Akapitzlist"/>
        <w:numPr>
          <w:ilvl w:val="1"/>
          <w:numId w:val="23"/>
        </w:numPr>
        <w:tabs>
          <w:tab w:val="clear" w:pos="623"/>
          <w:tab w:val="num" w:pos="1260"/>
        </w:tabs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34D46">
        <w:rPr>
          <w:rFonts w:ascii="Times New Roman" w:eastAsia="Times New Roman" w:hAnsi="Times New Roman" w:cs="Times New Roman"/>
          <w:lang w:eastAsia="pl-PL"/>
        </w:rPr>
        <w:t>Wszelkie zmiany zostaną wprowadzone na poniższych zasadach:</w:t>
      </w:r>
    </w:p>
    <w:p w14:paraId="2F65932C" w14:textId="77777777" w:rsidR="00511FDF" w:rsidRDefault="00511FDF" w:rsidP="002C7CCC">
      <w:pPr>
        <w:pStyle w:val="Akapitzlist"/>
        <w:numPr>
          <w:ilvl w:val="0"/>
          <w:numId w:val="53"/>
        </w:numPr>
        <w:tabs>
          <w:tab w:val="num" w:pos="1260"/>
        </w:tabs>
        <w:suppressAutoHyphens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Zmiany w Umowie mogą być dokonywane jedynie za zgodą obu Stron wyrażoną w formie aneksów do niniejszej Umowy.</w:t>
      </w:r>
    </w:p>
    <w:p w14:paraId="66CBC1D2" w14:textId="77777777" w:rsidR="00511FDF" w:rsidRDefault="00511FDF" w:rsidP="002C7CCC">
      <w:pPr>
        <w:pStyle w:val="Akapitzlist"/>
        <w:numPr>
          <w:ilvl w:val="0"/>
          <w:numId w:val="53"/>
        </w:numPr>
        <w:tabs>
          <w:tab w:val="num" w:pos="1260"/>
        </w:tabs>
        <w:suppressAutoHyphens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Zamiany w umowie mogą być dokonywane jedynie w formie pisemnej pod rygorem nieważności.</w:t>
      </w:r>
    </w:p>
    <w:p w14:paraId="31D77007" w14:textId="77777777" w:rsidR="007A28EA" w:rsidRDefault="00511FDF" w:rsidP="002C7CCC">
      <w:pPr>
        <w:pStyle w:val="Akapitzlist"/>
        <w:numPr>
          <w:ilvl w:val="0"/>
          <w:numId w:val="53"/>
        </w:numPr>
        <w:tabs>
          <w:tab w:val="num" w:pos="1260"/>
        </w:tabs>
        <w:suppressAutoHyphens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Jeżeli zmiany te są korzystne dla Zamawiającego i zgodne z przepisami.</w:t>
      </w:r>
    </w:p>
    <w:p w14:paraId="30F1951C" w14:textId="77777777" w:rsidR="00144B9A" w:rsidRPr="00144B9A" w:rsidRDefault="00144B9A" w:rsidP="002C7CCC">
      <w:pPr>
        <w:pStyle w:val="Akapitzlist"/>
        <w:numPr>
          <w:ilvl w:val="1"/>
          <w:numId w:val="23"/>
        </w:numPr>
        <w:tabs>
          <w:tab w:val="clear" w:pos="623"/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44B9A">
        <w:rPr>
          <w:rFonts w:ascii="Times New Roman" w:hAnsi="Times New Roman" w:cs="Times New Roman"/>
        </w:rPr>
        <w:t xml:space="preserve">Zmiany innych postanowień Umowy – jeżeli ich zmiana jest konieczna w związku </w:t>
      </w:r>
      <w:r w:rsidRPr="00144B9A">
        <w:rPr>
          <w:rFonts w:ascii="Times New Roman" w:hAnsi="Times New Roman" w:cs="Times New Roman"/>
        </w:rPr>
        <w:br/>
        <w:t>ze zmianą przepisów prawa, zmianą decyzji wydawanych przez Ministra Obrony Narodowej, bądź zmianą wytycznych przełożonych Zamawiającego, o ile powyższe zmiany mają wpływ na wykonanie zawartej Umowy.</w:t>
      </w:r>
    </w:p>
    <w:p w14:paraId="05A33570" w14:textId="51E94DC9" w:rsidR="00082A6F" w:rsidRPr="0075391F" w:rsidRDefault="006575FD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75391F">
        <w:rPr>
          <w:rFonts w:ascii="Times New Roman" w:eastAsia="Calibri" w:hAnsi="Times New Roman" w:cs="Times New Roman"/>
          <w:b/>
          <w:bCs/>
        </w:rPr>
        <w:t xml:space="preserve">§ </w:t>
      </w:r>
      <w:r w:rsidR="0075391F" w:rsidRPr="0075391F">
        <w:rPr>
          <w:rFonts w:ascii="Times New Roman" w:eastAsia="Calibri" w:hAnsi="Times New Roman" w:cs="Times New Roman"/>
          <w:b/>
          <w:bCs/>
        </w:rPr>
        <w:t>1</w:t>
      </w:r>
      <w:r w:rsidR="00120F60">
        <w:rPr>
          <w:rFonts w:ascii="Times New Roman" w:eastAsia="Calibri" w:hAnsi="Times New Roman" w:cs="Times New Roman"/>
          <w:b/>
          <w:bCs/>
        </w:rPr>
        <w:t>7</w:t>
      </w:r>
    </w:p>
    <w:p w14:paraId="6145B452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E03EB2">
        <w:rPr>
          <w:rFonts w:ascii="Times New Roman" w:eastAsia="Calibri" w:hAnsi="Times New Roman" w:cs="Times New Roman"/>
          <w:b/>
        </w:rPr>
        <w:t>POSTANOWIENIA KOŃCOWE</w:t>
      </w:r>
    </w:p>
    <w:p w14:paraId="4A239531" w14:textId="77777777" w:rsidR="00EA2893" w:rsidRPr="00E03EB2" w:rsidRDefault="00EA2893" w:rsidP="002C7CCC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Umowa jest jawna i podlega udostępnianiu na zasadach okre</w:t>
      </w:r>
      <w:r w:rsidR="00F06E50" w:rsidRPr="00E03EB2">
        <w:rPr>
          <w:rFonts w:ascii="Times New Roman" w:eastAsia="Calibri" w:hAnsi="Times New Roman" w:cs="Times New Roman"/>
        </w:rPr>
        <w:t>ślonych w przepisach o dostępie</w:t>
      </w:r>
      <w:r w:rsidR="00F06E50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>do informacji publicznej.</w:t>
      </w:r>
    </w:p>
    <w:p w14:paraId="521F45C0" w14:textId="77777777" w:rsidR="00EA2893" w:rsidRPr="00E03EB2" w:rsidRDefault="00EA2893" w:rsidP="002C7CCC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 xml:space="preserve">Wszelkie zmiany Umowy następują w formie aneksu i wymagają zachowania formy pisemnej </w:t>
      </w:r>
      <w:r w:rsidR="00083831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 xml:space="preserve">pod rygorem nieważności. </w:t>
      </w:r>
    </w:p>
    <w:p w14:paraId="14C3C57F" w14:textId="77777777" w:rsidR="00EA2893" w:rsidRPr="00E03EB2" w:rsidRDefault="00EA2893" w:rsidP="002C7CCC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W sprawach nieuregulowanych umową mają zastosowanie pr</w:t>
      </w:r>
      <w:r w:rsidR="00240CEF" w:rsidRPr="00E03EB2">
        <w:rPr>
          <w:rFonts w:ascii="Times New Roman" w:eastAsia="Calibri" w:hAnsi="Times New Roman" w:cs="Times New Roman"/>
        </w:rPr>
        <w:t>zepisy powszechnie obowiązujące</w:t>
      </w:r>
      <w:r w:rsidR="005C1A64">
        <w:rPr>
          <w:rFonts w:ascii="Times New Roman" w:eastAsia="Calibri" w:hAnsi="Times New Roman" w:cs="Times New Roman"/>
        </w:rPr>
        <w:t>,</w:t>
      </w:r>
      <w:r w:rsidR="00240CEF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>a w szczególności us</w:t>
      </w:r>
      <w:r w:rsidR="000355F4">
        <w:rPr>
          <w:rFonts w:ascii="Times New Roman" w:eastAsia="Calibri" w:hAnsi="Times New Roman" w:cs="Times New Roman"/>
        </w:rPr>
        <w:t>tawy Prawo Zamówień Publicznych, ustawy Prawo ochrony środowiska</w:t>
      </w:r>
      <w:r w:rsidRPr="00E03EB2">
        <w:rPr>
          <w:rFonts w:ascii="Times New Roman" w:eastAsia="Calibri" w:hAnsi="Times New Roman" w:cs="Times New Roman"/>
        </w:rPr>
        <w:t xml:space="preserve"> </w:t>
      </w:r>
      <w:r w:rsidR="009557A6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>oraz Kodeksu cywilnego.</w:t>
      </w:r>
    </w:p>
    <w:p w14:paraId="357C5E72" w14:textId="77777777" w:rsidR="00EA2893" w:rsidRPr="00E03EB2" w:rsidRDefault="00EA2893" w:rsidP="002C7CCC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Spory wynikłe w trakcie realizacji Umowy rozstrzygać</w:t>
      </w:r>
      <w:r w:rsidR="00392CDD" w:rsidRPr="00E03EB2">
        <w:rPr>
          <w:rFonts w:ascii="Times New Roman" w:eastAsia="Calibri" w:hAnsi="Times New Roman" w:cs="Times New Roman"/>
        </w:rPr>
        <w:t xml:space="preserve"> będzie sąd powszechny właściwy</w:t>
      </w:r>
      <w:r w:rsidR="00392CDD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 xml:space="preserve">dla siedziby Zamawiającego. </w:t>
      </w:r>
    </w:p>
    <w:p w14:paraId="7F4015ED" w14:textId="77777777" w:rsidR="00EA2893" w:rsidRPr="00E03EB2" w:rsidRDefault="00EA2893" w:rsidP="002C7CCC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Strony zgodnie oświadczają, że wszelka korespondencja pomięd</w:t>
      </w:r>
      <w:r w:rsidR="00392CDD" w:rsidRPr="00E03EB2">
        <w:rPr>
          <w:rFonts w:ascii="Times New Roman" w:eastAsia="Calibri" w:hAnsi="Times New Roman" w:cs="Times New Roman"/>
        </w:rPr>
        <w:t>zy nimi winna być kierowana</w:t>
      </w:r>
      <w:r w:rsidR="00392CDD" w:rsidRPr="00E03EB2">
        <w:rPr>
          <w:rFonts w:ascii="Times New Roman" w:eastAsia="Calibri" w:hAnsi="Times New Roman" w:cs="Times New Roman"/>
        </w:rPr>
        <w:br/>
      </w:r>
      <w:r w:rsidRPr="00E03EB2">
        <w:rPr>
          <w:rFonts w:ascii="Times New Roman" w:eastAsia="Calibri" w:hAnsi="Times New Roman" w:cs="Times New Roman"/>
        </w:rPr>
        <w:t>na adresy wskaza</w:t>
      </w:r>
      <w:r w:rsidR="00392CDD" w:rsidRPr="00E03EB2">
        <w:rPr>
          <w:rFonts w:ascii="Times New Roman" w:eastAsia="Calibri" w:hAnsi="Times New Roman" w:cs="Times New Roman"/>
        </w:rPr>
        <w:t>ne w nagłówku niniejszej Umowy.</w:t>
      </w:r>
    </w:p>
    <w:p w14:paraId="58960F1F" w14:textId="77777777" w:rsidR="00EA2893" w:rsidRDefault="00EA2893" w:rsidP="002C7CCC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>W razie zmiany adresu do korespondencji każda ze stron zobowiązuje się zawiadomić drugą stronę pismem o nowym adresie pod rygorem przyjęcia, że korespondencja kierowana na adres dotychczasowy została skutecznie doręczona.</w:t>
      </w:r>
    </w:p>
    <w:p w14:paraId="0C2F151C" w14:textId="77777777" w:rsidR="006F0FB8" w:rsidRPr="00E03EB2" w:rsidRDefault="006F0FB8" w:rsidP="006F0F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0FCEF301" w14:textId="20E6FCCD" w:rsidR="00EA2893" w:rsidRPr="00E03EB2" w:rsidRDefault="00EA2893" w:rsidP="002C7CCC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03EB2">
        <w:rPr>
          <w:rFonts w:ascii="Times New Roman" w:eastAsia="Calibri" w:hAnsi="Times New Roman" w:cs="Times New Roman"/>
        </w:rPr>
        <w:t xml:space="preserve">Umowę sporządzono </w:t>
      </w:r>
      <w:r w:rsidRPr="00E03EB2">
        <w:rPr>
          <w:rFonts w:ascii="Times New Roman" w:eastAsia="Calibri" w:hAnsi="Times New Roman" w:cs="Times New Roman"/>
          <w:b/>
        </w:rPr>
        <w:t xml:space="preserve">w </w:t>
      </w:r>
      <w:r w:rsidR="00010914">
        <w:rPr>
          <w:rFonts w:ascii="Times New Roman" w:eastAsia="Calibri" w:hAnsi="Times New Roman" w:cs="Times New Roman"/>
          <w:b/>
        </w:rPr>
        <w:t>trzech</w:t>
      </w:r>
      <w:r w:rsidRPr="00E03EB2">
        <w:rPr>
          <w:rFonts w:ascii="Times New Roman" w:eastAsia="Calibri" w:hAnsi="Times New Roman" w:cs="Times New Roman"/>
          <w:b/>
        </w:rPr>
        <w:t xml:space="preserve"> jednobrzmiących</w:t>
      </w:r>
      <w:r w:rsidRPr="00E03EB2">
        <w:rPr>
          <w:rFonts w:ascii="Times New Roman" w:eastAsia="Calibri" w:hAnsi="Times New Roman" w:cs="Times New Roman"/>
        </w:rPr>
        <w:t xml:space="preserve"> egzemplarzach, z czego 1 egz. otrzymuje Wykonawca, a </w:t>
      </w:r>
      <w:r w:rsidR="00010914">
        <w:rPr>
          <w:rFonts w:ascii="Times New Roman" w:eastAsia="Calibri" w:hAnsi="Times New Roman" w:cs="Times New Roman"/>
        </w:rPr>
        <w:t>2</w:t>
      </w:r>
      <w:r w:rsidRPr="00E03EB2">
        <w:rPr>
          <w:rFonts w:ascii="Times New Roman" w:eastAsia="Calibri" w:hAnsi="Times New Roman" w:cs="Times New Roman"/>
        </w:rPr>
        <w:t xml:space="preserve"> egz. Zamawiający.</w:t>
      </w:r>
    </w:p>
    <w:p w14:paraId="114D1F92" w14:textId="77777777" w:rsidR="00D86313" w:rsidRPr="00E03EB2" w:rsidRDefault="00D86313" w:rsidP="002C7CC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</w:rPr>
      </w:pPr>
    </w:p>
    <w:p w14:paraId="7C2B4928" w14:textId="77777777" w:rsidR="006F0FB8" w:rsidRPr="00680FDC" w:rsidRDefault="006F0FB8" w:rsidP="006F0FB8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</w:rPr>
      </w:pPr>
      <w:r w:rsidRPr="00680FDC">
        <w:rPr>
          <w:rFonts w:ascii="Times New Roman" w:eastAsia="Calibri" w:hAnsi="Times New Roman" w:cs="Times New Roman"/>
          <w:b/>
        </w:rPr>
        <w:t>Integralną część niniejszej umowy stanowi</w:t>
      </w:r>
      <w:r w:rsidRPr="00680FDC">
        <w:rPr>
          <w:rFonts w:ascii="Times New Roman" w:eastAsia="Calibri" w:hAnsi="Times New Roman" w:cs="Times New Roman"/>
        </w:rPr>
        <w:t>:</w:t>
      </w:r>
    </w:p>
    <w:p w14:paraId="063451F5" w14:textId="1D47C71F" w:rsidR="00FE65FF" w:rsidRPr="00FE65FF" w:rsidRDefault="006F0FB8" w:rsidP="006F0F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680FDC">
        <w:rPr>
          <w:rFonts w:ascii="Times New Roman" w:eastAsia="Calibri" w:hAnsi="Times New Roman" w:cs="Times New Roman"/>
        </w:rPr>
        <w:t xml:space="preserve">Załącznik </w:t>
      </w:r>
      <w:r w:rsidRPr="00680FDC">
        <w:rPr>
          <w:rFonts w:ascii="Times New Roman" w:eastAsia="Calibri" w:hAnsi="Times New Roman" w:cs="Times New Roman"/>
          <w:b/>
        </w:rPr>
        <w:t xml:space="preserve">nr </w:t>
      </w:r>
      <w:r w:rsidR="00E31A3C">
        <w:rPr>
          <w:rFonts w:ascii="Times New Roman" w:eastAsia="Calibri" w:hAnsi="Times New Roman" w:cs="Times New Roman"/>
          <w:b/>
        </w:rPr>
        <w:t>1</w:t>
      </w:r>
      <w:r w:rsidRPr="00680FDC">
        <w:rPr>
          <w:rFonts w:ascii="Times New Roman" w:eastAsia="Calibri" w:hAnsi="Times New Roman" w:cs="Times New Roman"/>
        </w:rPr>
        <w:t xml:space="preserve"> </w:t>
      </w:r>
      <w:r w:rsidRPr="00ED28AB">
        <w:rPr>
          <w:rFonts w:ascii="Times New Roman" w:eastAsia="Calibri" w:hAnsi="Times New Roman" w:cs="Times New Roman"/>
          <w:b/>
        </w:rPr>
        <w:t xml:space="preserve">– </w:t>
      </w:r>
      <w:r w:rsidR="00010914">
        <w:rPr>
          <w:rFonts w:ascii="Times New Roman" w:eastAsia="Calibri" w:hAnsi="Times New Roman" w:cs="Times New Roman"/>
        </w:rPr>
        <w:t>O</w:t>
      </w:r>
      <w:r w:rsidR="00E31A3C">
        <w:rPr>
          <w:rFonts w:ascii="Times New Roman" w:eastAsia="Calibri" w:hAnsi="Times New Roman" w:cs="Times New Roman"/>
        </w:rPr>
        <w:t xml:space="preserve">pis </w:t>
      </w:r>
      <w:r w:rsidR="00010914">
        <w:rPr>
          <w:rFonts w:ascii="Times New Roman" w:eastAsia="Calibri" w:hAnsi="Times New Roman" w:cs="Times New Roman"/>
        </w:rPr>
        <w:t>P</w:t>
      </w:r>
      <w:r w:rsidR="00E31A3C">
        <w:rPr>
          <w:rFonts w:ascii="Times New Roman" w:eastAsia="Calibri" w:hAnsi="Times New Roman" w:cs="Times New Roman"/>
        </w:rPr>
        <w:t xml:space="preserve">rzedmiotu </w:t>
      </w:r>
      <w:r w:rsidR="00010914">
        <w:rPr>
          <w:rFonts w:ascii="Times New Roman" w:eastAsia="Calibri" w:hAnsi="Times New Roman" w:cs="Times New Roman"/>
        </w:rPr>
        <w:t>Z</w:t>
      </w:r>
      <w:r w:rsidR="00E31A3C">
        <w:rPr>
          <w:rFonts w:ascii="Times New Roman" w:eastAsia="Calibri" w:hAnsi="Times New Roman" w:cs="Times New Roman"/>
        </w:rPr>
        <w:t>amówienia</w:t>
      </w:r>
    </w:p>
    <w:p w14:paraId="698D7FAD" w14:textId="77777777" w:rsidR="00010914" w:rsidRPr="00E03EB2" w:rsidRDefault="00010914" w:rsidP="002C7CC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</w:p>
    <w:p w14:paraId="3E5C2A9E" w14:textId="77777777" w:rsidR="00082A6F" w:rsidRPr="00E03EB2" w:rsidRDefault="00082A6F" w:rsidP="002C7CC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03EB2">
        <w:rPr>
          <w:rFonts w:ascii="Times New Roman" w:eastAsia="Calibri" w:hAnsi="Times New Roman" w:cs="Times New Roman"/>
          <w:b/>
          <w:sz w:val="24"/>
          <w:szCs w:val="24"/>
        </w:rPr>
        <w:t>ZAMAWIAJĄCY</w:t>
      </w:r>
      <w:r w:rsidRPr="00E03EB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="00F328F2" w:rsidRPr="00E03EB2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E03EB2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E03EB2">
        <w:rPr>
          <w:rFonts w:ascii="Times New Roman" w:eastAsia="Calibri" w:hAnsi="Times New Roman" w:cs="Times New Roman"/>
          <w:b/>
          <w:sz w:val="24"/>
          <w:szCs w:val="24"/>
        </w:rPr>
        <w:t>WYKONAWCA</w:t>
      </w:r>
    </w:p>
    <w:p w14:paraId="70DBBC59" w14:textId="77777777" w:rsidR="000355F4" w:rsidRDefault="000355F4" w:rsidP="002C7C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8D59114" w14:textId="77777777" w:rsidR="000C5F9A" w:rsidRDefault="000355F4" w:rsidP="002C7C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ab/>
      </w:r>
      <w:r>
        <w:rPr>
          <w:rFonts w:ascii="Times New Roman" w:eastAsia="Calibri" w:hAnsi="Times New Roman" w:cs="Times New Roman"/>
          <w:b/>
          <w:sz w:val="20"/>
          <w:szCs w:val="20"/>
        </w:rPr>
        <w:tab/>
      </w:r>
      <w:r>
        <w:rPr>
          <w:rFonts w:ascii="Times New Roman" w:eastAsia="Calibri" w:hAnsi="Times New Roman" w:cs="Times New Roman"/>
          <w:b/>
          <w:sz w:val="20"/>
          <w:szCs w:val="20"/>
        </w:rPr>
        <w:tab/>
      </w:r>
      <w:r>
        <w:rPr>
          <w:rFonts w:ascii="Times New Roman" w:eastAsia="Calibri" w:hAnsi="Times New Roman" w:cs="Times New Roman"/>
          <w:b/>
          <w:sz w:val="20"/>
          <w:szCs w:val="20"/>
        </w:rPr>
        <w:tab/>
      </w:r>
    </w:p>
    <w:sectPr w:rsidR="000C5F9A" w:rsidSect="008809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69854" w14:textId="77777777" w:rsidR="00941DD1" w:rsidRDefault="00941DD1">
      <w:pPr>
        <w:spacing w:after="0" w:line="240" w:lineRule="auto"/>
      </w:pPr>
      <w:r>
        <w:separator/>
      </w:r>
    </w:p>
  </w:endnote>
  <w:endnote w:type="continuationSeparator" w:id="0">
    <w:p w14:paraId="42C1B0A1" w14:textId="77777777" w:rsidR="00941DD1" w:rsidRDefault="00941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3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376B3" w14:textId="77777777" w:rsidR="005A459F" w:rsidRDefault="005A45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1701652"/>
      <w:docPartObj>
        <w:docPartGallery w:val="Page Numbers (Bottom of Page)"/>
        <w:docPartUnique/>
      </w:docPartObj>
    </w:sdtPr>
    <w:sdtContent>
      <w:p w14:paraId="363E45A8" w14:textId="77777777" w:rsidR="00301484" w:rsidRDefault="0030148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DE8">
          <w:rPr>
            <w:noProof/>
          </w:rPr>
          <w:t>3</w:t>
        </w:r>
        <w:r>
          <w:fldChar w:fldCharType="end"/>
        </w:r>
      </w:p>
    </w:sdtContent>
  </w:sdt>
  <w:p w14:paraId="0E032091" w14:textId="77777777" w:rsidR="00301484" w:rsidRDefault="003014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71B90" w14:textId="77777777" w:rsidR="005A459F" w:rsidRDefault="005A45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9713B" w14:textId="77777777" w:rsidR="00941DD1" w:rsidRDefault="00941DD1">
      <w:pPr>
        <w:spacing w:after="0" w:line="240" w:lineRule="auto"/>
      </w:pPr>
      <w:r>
        <w:separator/>
      </w:r>
    </w:p>
  </w:footnote>
  <w:footnote w:type="continuationSeparator" w:id="0">
    <w:p w14:paraId="3F706EE9" w14:textId="77777777" w:rsidR="00941DD1" w:rsidRDefault="00941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8828A" w14:textId="77777777" w:rsidR="005A459F" w:rsidRDefault="005A45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33D21" w14:textId="77777777" w:rsidR="005A459F" w:rsidRDefault="005A459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E948" w14:textId="77777777" w:rsidR="005A459F" w:rsidRDefault="005A45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0DAAFC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3D073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FE64F45C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2476"/>
        </w:tabs>
        <w:ind w:left="3196" w:hanging="360"/>
      </w:pPr>
      <w:rPr>
        <w:rFonts w:cs="Arial"/>
      </w:rPr>
    </w:lvl>
  </w:abstractNum>
  <w:abstractNum w:abstractNumId="4" w15:restartNumberingAfterBreak="0">
    <w:nsid w:val="0000000F"/>
    <w:multiLevelType w:val="singleLevel"/>
    <w:tmpl w:val="E586CF1A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Cs/>
        <w:color w:val="000000"/>
        <w:sz w:val="22"/>
        <w:szCs w:val="22"/>
      </w:rPr>
    </w:lvl>
  </w:abstractNum>
  <w:abstractNum w:abstractNumId="5" w15:restartNumberingAfterBreak="0">
    <w:nsid w:val="00000012"/>
    <w:multiLevelType w:val="multilevel"/>
    <w:tmpl w:val="04B4EB68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</w:rPr>
    </w:lvl>
  </w:abstractNum>
  <w:abstractNum w:abstractNumId="7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78" w:hanging="360"/>
      </w:pPr>
      <w:rPr>
        <w:rFonts w:ascii="Arial" w:hAnsi="Arial" w:cs="Arial"/>
        <w:iCs/>
      </w:rPr>
    </w:lvl>
  </w:abstractNum>
  <w:abstractNum w:abstractNumId="8" w15:restartNumberingAfterBreak="0">
    <w:nsid w:val="00000017"/>
    <w:multiLevelType w:val="singleLevel"/>
    <w:tmpl w:val="620E28EA"/>
    <w:name w:val="WW8Num23"/>
    <w:lvl w:ilvl="0">
      <w:start w:val="1"/>
      <w:numFmt w:val="decimal"/>
      <w:lvlText w:val="%1."/>
      <w:lvlJc w:val="left"/>
      <w:pPr>
        <w:tabs>
          <w:tab w:val="num" w:pos="1626"/>
        </w:tabs>
        <w:ind w:left="2346" w:hanging="360"/>
      </w:pPr>
      <w:rPr>
        <w:rFonts w:ascii="Times New Roman" w:hAnsi="Times New Roman" w:cs="Times New Roman" w:hint="default"/>
        <w:b w:val="0"/>
        <w:iCs/>
        <w:color w:val="000000"/>
        <w:sz w:val="22"/>
        <w:szCs w:val="22"/>
      </w:rPr>
    </w:lvl>
  </w:abstractNum>
  <w:abstractNum w:abstractNumId="9" w15:restartNumberingAfterBreak="0">
    <w:nsid w:val="0000001A"/>
    <w:multiLevelType w:val="singleLevel"/>
    <w:tmpl w:val="47C01A58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1D"/>
    <w:multiLevelType w:val="singleLevel"/>
    <w:tmpl w:val="890E4B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 w:hint="default"/>
        <w:iCs/>
      </w:rPr>
    </w:lvl>
  </w:abstractNum>
  <w:abstractNum w:abstractNumId="1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iCs/>
      </w:rPr>
    </w:lvl>
  </w:abstractNum>
  <w:abstractNum w:abstractNumId="12" w15:restartNumberingAfterBreak="0">
    <w:nsid w:val="00000025"/>
    <w:multiLevelType w:val="multilevel"/>
    <w:tmpl w:val="928442B0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56"/>
    <w:multiLevelType w:val="singleLevel"/>
    <w:tmpl w:val="476C5BDC"/>
    <w:name w:val="WW8Num87"/>
    <w:lvl w:ilvl="0">
      <w:start w:val="1"/>
      <w:numFmt w:val="lowerLetter"/>
      <w:lvlText w:val="%1)"/>
      <w:lvlJc w:val="left"/>
      <w:pPr>
        <w:tabs>
          <w:tab w:val="num" w:pos="350"/>
        </w:tabs>
        <w:ind w:left="107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4" w15:restartNumberingAfterBreak="0">
    <w:nsid w:val="00000057"/>
    <w:multiLevelType w:val="singleLevel"/>
    <w:tmpl w:val="33164980"/>
    <w:name w:val="WW8Num88"/>
    <w:lvl w:ilvl="0">
      <w:start w:val="1"/>
      <w:numFmt w:val="decimal"/>
      <w:lvlText w:val="%1."/>
      <w:lvlJc w:val="left"/>
      <w:pPr>
        <w:tabs>
          <w:tab w:val="num" w:pos="1985"/>
        </w:tabs>
        <w:ind w:left="2345" w:hanging="360"/>
      </w:pPr>
      <w:rPr>
        <w:rFonts w:ascii="Times New Roman" w:eastAsia="Times New Roman" w:hAnsi="Times New Roman" w:cs="Times New Roman"/>
        <w:b w:val="0"/>
        <w:color w:val="auto"/>
        <w:sz w:val="24"/>
        <w:szCs w:val="24"/>
        <w:lang w:eastAsia="pl-PL"/>
      </w:rPr>
    </w:lvl>
  </w:abstractNum>
  <w:abstractNum w:abstractNumId="15" w15:restartNumberingAfterBreak="0">
    <w:nsid w:val="0081735B"/>
    <w:multiLevelType w:val="hybridMultilevel"/>
    <w:tmpl w:val="BECE865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1973158"/>
    <w:multiLevelType w:val="hybridMultilevel"/>
    <w:tmpl w:val="934C697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03B972CB"/>
    <w:multiLevelType w:val="multilevel"/>
    <w:tmpl w:val="8542D592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44"/>
        </w:tabs>
        <w:ind w:left="944" w:hanging="66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8" w15:restartNumberingAfterBreak="0">
    <w:nsid w:val="058D3135"/>
    <w:multiLevelType w:val="hybridMultilevel"/>
    <w:tmpl w:val="D2A8036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6B86040"/>
    <w:multiLevelType w:val="hybridMultilevel"/>
    <w:tmpl w:val="6F184928"/>
    <w:lvl w:ilvl="0" w:tplc="D8E2DAB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9A82EFA"/>
    <w:multiLevelType w:val="singleLevel"/>
    <w:tmpl w:val="B6DCB282"/>
    <w:lvl w:ilvl="0">
      <w:start w:val="1"/>
      <w:numFmt w:val="decimal"/>
      <w:lvlText w:val="1.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</w:abstractNum>
  <w:abstractNum w:abstractNumId="21" w15:restartNumberingAfterBreak="0">
    <w:nsid w:val="10FA7AF9"/>
    <w:multiLevelType w:val="hybridMultilevel"/>
    <w:tmpl w:val="0D3AB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7A3475"/>
    <w:multiLevelType w:val="hybridMultilevel"/>
    <w:tmpl w:val="91889CBE"/>
    <w:lvl w:ilvl="0" w:tplc="D2B4F894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4B4AF7"/>
    <w:multiLevelType w:val="hybridMultilevel"/>
    <w:tmpl w:val="92AC38C6"/>
    <w:lvl w:ilvl="0" w:tplc="82FC979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B74BF5"/>
    <w:multiLevelType w:val="hybridMultilevel"/>
    <w:tmpl w:val="CE24EB74"/>
    <w:lvl w:ilvl="0" w:tplc="76FC1F7E">
      <w:start w:val="1"/>
      <w:numFmt w:val="decimal"/>
      <w:lvlText w:val="%1."/>
      <w:lvlJc w:val="righ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161611D1"/>
    <w:multiLevelType w:val="hybridMultilevel"/>
    <w:tmpl w:val="70502ACC"/>
    <w:lvl w:ilvl="0" w:tplc="083C20C2">
      <w:start w:val="1"/>
      <w:numFmt w:val="decimal"/>
      <w:lvlText w:val="%1."/>
      <w:lvlJc w:val="left"/>
      <w:pPr>
        <w:tabs>
          <w:tab w:val="num" w:pos="3176"/>
        </w:tabs>
        <w:ind w:left="3176" w:hanging="340"/>
      </w:pPr>
    </w:lvl>
    <w:lvl w:ilvl="1" w:tplc="39D64A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9B15BB8"/>
    <w:multiLevelType w:val="hybridMultilevel"/>
    <w:tmpl w:val="77021AE0"/>
    <w:lvl w:ilvl="0" w:tplc="8C14567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A4863FE"/>
    <w:multiLevelType w:val="hybridMultilevel"/>
    <w:tmpl w:val="121E7AC4"/>
    <w:lvl w:ilvl="0" w:tplc="56765C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B0506F8A">
      <w:start w:val="1"/>
      <w:numFmt w:val="decimal"/>
      <w:lvlText w:val="%4."/>
      <w:lvlJc w:val="left"/>
      <w:pPr>
        <w:ind w:left="2236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28" w15:restartNumberingAfterBreak="0">
    <w:nsid w:val="1A8A50EE"/>
    <w:multiLevelType w:val="hybridMultilevel"/>
    <w:tmpl w:val="40044A1E"/>
    <w:lvl w:ilvl="0" w:tplc="CC22D286">
      <w:start w:val="1"/>
      <w:numFmt w:val="decimal"/>
      <w:lvlText w:val="%1."/>
      <w:lvlJc w:val="left"/>
      <w:pPr>
        <w:ind w:left="750" w:hanging="390"/>
      </w:pPr>
      <w:rPr>
        <w:rFonts w:ascii="Times New Roman" w:eastAsia="Calibri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4A7749"/>
    <w:multiLevelType w:val="hybridMultilevel"/>
    <w:tmpl w:val="AB9893BC"/>
    <w:lvl w:ilvl="0" w:tplc="ED72B7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 w15:restartNumberingAfterBreak="0">
    <w:nsid w:val="2486678C"/>
    <w:multiLevelType w:val="hybridMultilevel"/>
    <w:tmpl w:val="EA508836"/>
    <w:lvl w:ilvl="0" w:tplc="CF28D41C">
      <w:start w:val="1"/>
      <w:numFmt w:val="lowerLetter"/>
      <w:lvlText w:val="%1)"/>
      <w:lvlJc w:val="left"/>
      <w:pPr>
        <w:ind w:left="206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31" w15:restartNumberingAfterBreak="0">
    <w:nsid w:val="27801625"/>
    <w:multiLevelType w:val="hybridMultilevel"/>
    <w:tmpl w:val="121E7AC4"/>
    <w:lvl w:ilvl="0" w:tplc="56765C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B0506F8A">
      <w:start w:val="1"/>
      <w:numFmt w:val="decimal"/>
      <w:lvlText w:val="%4."/>
      <w:lvlJc w:val="left"/>
      <w:pPr>
        <w:ind w:left="2236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32" w15:restartNumberingAfterBreak="0">
    <w:nsid w:val="27BB618F"/>
    <w:multiLevelType w:val="hybridMultilevel"/>
    <w:tmpl w:val="EEE2D8D8"/>
    <w:lvl w:ilvl="0" w:tplc="407AD74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51BACE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7C6D18">
      <w:start w:val="1"/>
      <w:numFmt w:val="upperLetter"/>
      <w:lvlText w:val="%3."/>
      <w:lvlJc w:val="left"/>
      <w:pPr>
        <w:ind w:left="2340" w:hanging="360"/>
      </w:pPr>
    </w:lvl>
    <w:lvl w:ilvl="3" w:tplc="84181852">
      <w:start w:val="1"/>
      <w:numFmt w:val="lowerLetter"/>
      <w:lvlText w:val="%4)"/>
      <w:lvlJc w:val="left"/>
      <w:pPr>
        <w:ind w:left="2880" w:hanging="360"/>
      </w:pPr>
    </w:lvl>
    <w:lvl w:ilvl="4" w:tplc="852674E2">
      <w:start w:val="3"/>
      <w:numFmt w:val="decimal"/>
      <w:lvlText w:val="%5)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B625559"/>
    <w:multiLevelType w:val="hybridMultilevel"/>
    <w:tmpl w:val="8326A720"/>
    <w:lvl w:ilvl="0" w:tplc="2B6C57DE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B975714"/>
    <w:multiLevelType w:val="hybridMultilevel"/>
    <w:tmpl w:val="ED0C840E"/>
    <w:lvl w:ilvl="0" w:tplc="9ECEF200">
      <w:start w:val="1"/>
      <w:numFmt w:val="decimal"/>
      <w:lvlText w:val="%1)"/>
      <w:lvlJc w:val="left"/>
      <w:pPr>
        <w:ind w:left="12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 w15:restartNumberingAfterBreak="0">
    <w:nsid w:val="3CA65D81"/>
    <w:multiLevelType w:val="hybridMultilevel"/>
    <w:tmpl w:val="E682B770"/>
    <w:lvl w:ilvl="0" w:tplc="C338F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581BBB"/>
    <w:multiLevelType w:val="hybridMultilevel"/>
    <w:tmpl w:val="05E449F0"/>
    <w:lvl w:ilvl="0" w:tplc="0462828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23"/>
        </w:tabs>
        <w:ind w:left="623" w:hanging="34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BE02223"/>
    <w:multiLevelType w:val="hybridMultilevel"/>
    <w:tmpl w:val="401CCD9E"/>
    <w:lvl w:ilvl="0" w:tplc="D2A496D0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BE67E22"/>
    <w:multiLevelType w:val="hybridMultilevel"/>
    <w:tmpl w:val="1180AE7E"/>
    <w:lvl w:ilvl="0" w:tplc="9F4A43D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1727D7"/>
    <w:multiLevelType w:val="hybridMultilevel"/>
    <w:tmpl w:val="87BCA41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E912029A">
      <w:start w:val="1"/>
      <w:numFmt w:val="decimal"/>
      <w:lvlText w:val="%7."/>
      <w:lvlJc w:val="left"/>
      <w:pPr>
        <w:ind w:left="6456" w:hanging="360"/>
      </w:pPr>
      <w:rPr>
        <w:b w:val="0"/>
        <w:color w:val="auto"/>
      </w:r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41" w15:restartNumberingAfterBreak="0">
    <w:nsid w:val="4D2C5F5F"/>
    <w:multiLevelType w:val="multilevel"/>
    <w:tmpl w:val="358EF8E4"/>
    <w:lvl w:ilvl="0">
      <w:start w:val="1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06"/>
        </w:tabs>
        <w:ind w:left="1506" w:hanging="108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42" w15:restartNumberingAfterBreak="0">
    <w:nsid w:val="4E1B29E5"/>
    <w:multiLevelType w:val="hybridMultilevel"/>
    <w:tmpl w:val="F1B075FA"/>
    <w:lvl w:ilvl="0" w:tplc="0415000F">
      <w:start w:val="1"/>
      <w:numFmt w:val="decimal"/>
      <w:lvlText w:val="%1."/>
      <w:lvlJc w:val="left"/>
      <w:pPr>
        <w:ind w:left="1343" w:hanging="360"/>
      </w:pPr>
    </w:lvl>
    <w:lvl w:ilvl="1" w:tplc="04150019" w:tentative="1">
      <w:start w:val="1"/>
      <w:numFmt w:val="lowerLetter"/>
      <w:lvlText w:val="%2."/>
      <w:lvlJc w:val="left"/>
      <w:pPr>
        <w:ind w:left="2063" w:hanging="360"/>
      </w:pPr>
    </w:lvl>
    <w:lvl w:ilvl="2" w:tplc="0415001B" w:tentative="1">
      <w:start w:val="1"/>
      <w:numFmt w:val="lowerRoman"/>
      <w:lvlText w:val="%3."/>
      <w:lvlJc w:val="right"/>
      <w:pPr>
        <w:ind w:left="2783" w:hanging="180"/>
      </w:pPr>
    </w:lvl>
    <w:lvl w:ilvl="3" w:tplc="0415000F" w:tentative="1">
      <w:start w:val="1"/>
      <w:numFmt w:val="decimal"/>
      <w:lvlText w:val="%4."/>
      <w:lvlJc w:val="left"/>
      <w:pPr>
        <w:ind w:left="3503" w:hanging="360"/>
      </w:pPr>
    </w:lvl>
    <w:lvl w:ilvl="4" w:tplc="04150019" w:tentative="1">
      <w:start w:val="1"/>
      <w:numFmt w:val="lowerLetter"/>
      <w:lvlText w:val="%5."/>
      <w:lvlJc w:val="left"/>
      <w:pPr>
        <w:ind w:left="4223" w:hanging="360"/>
      </w:pPr>
    </w:lvl>
    <w:lvl w:ilvl="5" w:tplc="0415001B" w:tentative="1">
      <w:start w:val="1"/>
      <w:numFmt w:val="lowerRoman"/>
      <w:lvlText w:val="%6."/>
      <w:lvlJc w:val="right"/>
      <w:pPr>
        <w:ind w:left="4943" w:hanging="180"/>
      </w:pPr>
    </w:lvl>
    <w:lvl w:ilvl="6" w:tplc="0415000F" w:tentative="1">
      <w:start w:val="1"/>
      <w:numFmt w:val="decimal"/>
      <w:lvlText w:val="%7."/>
      <w:lvlJc w:val="left"/>
      <w:pPr>
        <w:ind w:left="5663" w:hanging="360"/>
      </w:pPr>
    </w:lvl>
    <w:lvl w:ilvl="7" w:tplc="04150019" w:tentative="1">
      <w:start w:val="1"/>
      <w:numFmt w:val="lowerLetter"/>
      <w:lvlText w:val="%8."/>
      <w:lvlJc w:val="left"/>
      <w:pPr>
        <w:ind w:left="6383" w:hanging="360"/>
      </w:pPr>
    </w:lvl>
    <w:lvl w:ilvl="8" w:tplc="0415001B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43" w15:restartNumberingAfterBreak="0">
    <w:nsid w:val="50F6229E"/>
    <w:multiLevelType w:val="hybridMultilevel"/>
    <w:tmpl w:val="F04090D6"/>
    <w:styleLink w:val="Numerowaniegwne11"/>
    <w:lvl w:ilvl="0" w:tplc="665C512A">
      <w:start w:val="1"/>
      <w:numFmt w:val="decimal"/>
      <w:lvlText w:val="%1)"/>
      <w:lvlJc w:val="left"/>
      <w:pPr>
        <w:tabs>
          <w:tab w:val="num" w:pos="1060"/>
        </w:tabs>
        <w:ind w:left="1060" w:hanging="34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9E27072"/>
    <w:multiLevelType w:val="hybridMultilevel"/>
    <w:tmpl w:val="B7F4C530"/>
    <w:lvl w:ilvl="0" w:tplc="41444F0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2D501E"/>
    <w:multiLevelType w:val="hybridMultilevel"/>
    <w:tmpl w:val="792049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E791719"/>
    <w:multiLevelType w:val="hybridMultilevel"/>
    <w:tmpl w:val="D2A8036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622B6618"/>
    <w:multiLevelType w:val="hybridMultilevel"/>
    <w:tmpl w:val="BD1202F0"/>
    <w:lvl w:ilvl="0" w:tplc="2D9C04A2">
      <w:start w:val="1"/>
      <w:numFmt w:val="decimal"/>
      <w:lvlText w:val="%1."/>
      <w:lvlJc w:val="left"/>
      <w:pPr>
        <w:ind w:left="3763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340544C"/>
    <w:multiLevelType w:val="hybridMultilevel"/>
    <w:tmpl w:val="12A45C3C"/>
    <w:lvl w:ilvl="0" w:tplc="0415000F">
      <w:start w:val="1"/>
      <w:numFmt w:val="decimal"/>
      <w:lvlText w:val="%1."/>
      <w:lvlJc w:val="left"/>
      <w:pPr>
        <w:ind w:left="9150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49" w15:restartNumberingAfterBreak="0">
    <w:nsid w:val="64125325"/>
    <w:multiLevelType w:val="hybridMultilevel"/>
    <w:tmpl w:val="42B2046C"/>
    <w:lvl w:ilvl="0" w:tplc="0F488FCC">
      <w:start w:val="1"/>
      <w:numFmt w:val="decimal"/>
      <w:lvlText w:val="%1)"/>
      <w:lvlJc w:val="left"/>
      <w:pPr>
        <w:ind w:left="77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0" w15:restartNumberingAfterBreak="0">
    <w:nsid w:val="690952A1"/>
    <w:multiLevelType w:val="hybridMultilevel"/>
    <w:tmpl w:val="DFD6BB48"/>
    <w:lvl w:ilvl="0" w:tplc="78FCC3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1" w15:restartNumberingAfterBreak="0">
    <w:nsid w:val="6C222D50"/>
    <w:multiLevelType w:val="hybridMultilevel"/>
    <w:tmpl w:val="186AF4CC"/>
    <w:lvl w:ilvl="0" w:tplc="DE029B54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C8169A9"/>
    <w:multiLevelType w:val="hybridMultilevel"/>
    <w:tmpl w:val="F33E1EDC"/>
    <w:lvl w:ilvl="0" w:tplc="37B0A20E">
      <w:start w:val="1"/>
      <w:numFmt w:val="decimal"/>
      <w:lvlText w:val="%1)"/>
      <w:lvlJc w:val="left"/>
      <w:pPr>
        <w:ind w:left="2771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916326"/>
    <w:multiLevelType w:val="hybridMultilevel"/>
    <w:tmpl w:val="62387810"/>
    <w:lvl w:ilvl="0" w:tplc="9AECD986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4" w15:restartNumberingAfterBreak="0">
    <w:nsid w:val="75871AC2"/>
    <w:multiLevelType w:val="hybridMultilevel"/>
    <w:tmpl w:val="B8F2C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CF240C"/>
    <w:multiLevelType w:val="hybridMultilevel"/>
    <w:tmpl w:val="81564736"/>
    <w:lvl w:ilvl="0" w:tplc="A71445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72345FB"/>
    <w:multiLevelType w:val="hybridMultilevel"/>
    <w:tmpl w:val="B5A88C0A"/>
    <w:lvl w:ilvl="0" w:tplc="E602658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B6A582D"/>
    <w:multiLevelType w:val="hybridMultilevel"/>
    <w:tmpl w:val="58FE8400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58" w15:restartNumberingAfterBreak="0">
    <w:nsid w:val="7C245547"/>
    <w:multiLevelType w:val="hybridMultilevel"/>
    <w:tmpl w:val="5DA4D8CE"/>
    <w:lvl w:ilvl="0" w:tplc="DCB21E24">
      <w:start w:val="1"/>
      <w:numFmt w:val="lowerLetter"/>
      <w:lvlText w:val="%1)"/>
      <w:lvlJc w:val="left"/>
      <w:pPr>
        <w:ind w:left="121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59" w15:restartNumberingAfterBreak="0">
    <w:nsid w:val="7CD122AC"/>
    <w:multiLevelType w:val="hybridMultilevel"/>
    <w:tmpl w:val="879847E4"/>
    <w:lvl w:ilvl="0" w:tplc="66DC72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D19018B"/>
    <w:multiLevelType w:val="hybridMultilevel"/>
    <w:tmpl w:val="A664BAF8"/>
    <w:lvl w:ilvl="0" w:tplc="6258497E">
      <w:start w:val="1"/>
      <w:numFmt w:val="decimal"/>
      <w:lvlText w:val="%1)"/>
      <w:lvlJc w:val="left"/>
      <w:pPr>
        <w:ind w:left="77" w:hanging="360"/>
      </w:pPr>
      <w:rPr>
        <w:rFonts w:eastAsia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797" w:hanging="360"/>
      </w:pPr>
    </w:lvl>
    <w:lvl w:ilvl="2" w:tplc="0415001B">
      <w:start w:val="1"/>
      <w:numFmt w:val="lowerRoman"/>
      <w:lvlText w:val="%3."/>
      <w:lvlJc w:val="right"/>
      <w:pPr>
        <w:ind w:left="1517" w:hanging="180"/>
      </w:pPr>
    </w:lvl>
    <w:lvl w:ilvl="3" w:tplc="0415000F">
      <w:start w:val="1"/>
      <w:numFmt w:val="decimal"/>
      <w:lvlText w:val="%4."/>
      <w:lvlJc w:val="left"/>
      <w:pPr>
        <w:ind w:left="2237" w:hanging="360"/>
      </w:pPr>
    </w:lvl>
    <w:lvl w:ilvl="4" w:tplc="04150019">
      <w:start w:val="1"/>
      <w:numFmt w:val="lowerLetter"/>
      <w:lvlText w:val="%5."/>
      <w:lvlJc w:val="left"/>
      <w:pPr>
        <w:ind w:left="2957" w:hanging="360"/>
      </w:pPr>
    </w:lvl>
    <w:lvl w:ilvl="5" w:tplc="0415001B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1" w15:restartNumberingAfterBreak="0">
    <w:nsid w:val="7E375F5D"/>
    <w:multiLevelType w:val="hybridMultilevel"/>
    <w:tmpl w:val="5A56EAF0"/>
    <w:lvl w:ilvl="0" w:tplc="8418185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053718">
    <w:abstractNumId w:val="1"/>
  </w:num>
  <w:num w:numId="2" w16cid:durableId="277569867">
    <w:abstractNumId w:val="0"/>
  </w:num>
  <w:num w:numId="3" w16cid:durableId="7110786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87668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70694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6077242">
    <w:abstractNumId w:val="14"/>
    <w:lvlOverride w:ilvl="0">
      <w:startOverride w:val="1"/>
    </w:lvlOverride>
  </w:num>
  <w:num w:numId="7" w16cid:durableId="679160099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028865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14247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11656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6424689">
    <w:abstractNumId w:val="13"/>
    <w:lvlOverride w:ilvl="0">
      <w:startOverride w:val="1"/>
    </w:lvlOverride>
  </w:num>
  <w:num w:numId="12" w16cid:durableId="195902791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5678285">
    <w:abstractNumId w:val="36"/>
  </w:num>
  <w:num w:numId="14" w16cid:durableId="1076825514">
    <w:abstractNumId w:val="43"/>
  </w:num>
  <w:num w:numId="15" w16cid:durableId="3026564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4820369">
    <w:abstractNumId w:val="28"/>
  </w:num>
  <w:num w:numId="17" w16cid:durableId="19354383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32876162">
    <w:abstractNumId w:val="49"/>
  </w:num>
  <w:num w:numId="19" w16cid:durableId="978193486">
    <w:abstractNumId w:val="19"/>
  </w:num>
  <w:num w:numId="20" w16cid:durableId="1969819860">
    <w:abstractNumId w:val="60"/>
  </w:num>
  <w:num w:numId="21" w16cid:durableId="112218834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006785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1072996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5036984">
    <w:abstractNumId w:val="59"/>
  </w:num>
  <w:num w:numId="25" w16cid:durableId="1539782970">
    <w:abstractNumId w:val="8"/>
    <w:lvlOverride w:ilvl="0">
      <w:startOverride w:val="1"/>
    </w:lvlOverride>
  </w:num>
  <w:num w:numId="26" w16cid:durableId="697975049">
    <w:abstractNumId w:val="10"/>
    <w:lvlOverride w:ilvl="0">
      <w:startOverride w:val="1"/>
    </w:lvlOverride>
  </w:num>
  <w:num w:numId="27" w16cid:durableId="126315456">
    <w:abstractNumId w:val="4"/>
    <w:lvlOverride w:ilvl="0">
      <w:startOverride w:val="1"/>
    </w:lvlOverride>
  </w:num>
  <w:num w:numId="28" w16cid:durableId="1193421600">
    <w:abstractNumId w:val="56"/>
  </w:num>
  <w:num w:numId="29" w16cid:durableId="20623165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4013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08292223">
    <w:abstractNumId w:val="54"/>
  </w:num>
  <w:num w:numId="32" w16cid:durableId="523711712">
    <w:abstractNumId w:val="35"/>
  </w:num>
  <w:num w:numId="33" w16cid:durableId="1386173751">
    <w:abstractNumId w:val="55"/>
  </w:num>
  <w:num w:numId="34" w16cid:durableId="1417091768">
    <w:abstractNumId w:val="34"/>
  </w:num>
  <w:num w:numId="35" w16cid:durableId="1422290023">
    <w:abstractNumId w:val="26"/>
  </w:num>
  <w:num w:numId="36" w16cid:durableId="39119842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29162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6909274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89306474">
    <w:abstractNumId w:val="21"/>
  </w:num>
  <w:num w:numId="40" w16cid:durableId="272322667">
    <w:abstractNumId w:val="41"/>
  </w:num>
  <w:num w:numId="41" w16cid:durableId="1285117152">
    <w:abstractNumId w:val="20"/>
  </w:num>
  <w:num w:numId="42" w16cid:durableId="1434670125">
    <w:abstractNumId w:val="17"/>
  </w:num>
  <w:num w:numId="43" w16cid:durableId="1190068926">
    <w:abstractNumId w:val="53"/>
  </w:num>
  <w:num w:numId="44" w16cid:durableId="1136215901">
    <w:abstractNumId w:val="30"/>
  </w:num>
  <w:num w:numId="45" w16cid:durableId="1310162490">
    <w:abstractNumId w:val="50"/>
  </w:num>
  <w:num w:numId="46" w16cid:durableId="1508204342">
    <w:abstractNumId w:val="29"/>
  </w:num>
  <w:num w:numId="47" w16cid:durableId="483355470">
    <w:abstractNumId w:val="38"/>
  </w:num>
  <w:num w:numId="48" w16cid:durableId="836073535">
    <w:abstractNumId w:val="31"/>
  </w:num>
  <w:num w:numId="49" w16cid:durableId="541287052">
    <w:abstractNumId w:val="15"/>
  </w:num>
  <w:num w:numId="50" w16cid:durableId="1812014551">
    <w:abstractNumId w:val="16"/>
  </w:num>
  <w:num w:numId="51" w16cid:durableId="1600992637">
    <w:abstractNumId w:val="27"/>
  </w:num>
  <w:num w:numId="52" w16cid:durableId="361906294">
    <w:abstractNumId w:val="18"/>
  </w:num>
  <w:num w:numId="53" w16cid:durableId="1398438661">
    <w:abstractNumId w:val="45"/>
  </w:num>
  <w:num w:numId="54" w16cid:durableId="951352726">
    <w:abstractNumId w:val="42"/>
  </w:num>
  <w:num w:numId="55" w16cid:durableId="872957710">
    <w:abstractNumId w:val="46"/>
  </w:num>
  <w:num w:numId="56" w16cid:durableId="1220945941">
    <w:abstractNumId w:val="33"/>
  </w:num>
  <w:num w:numId="57" w16cid:durableId="124352170">
    <w:abstractNumId w:val="2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A6F"/>
    <w:rsid w:val="00002A17"/>
    <w:rsid w:val="00003CD1"/>
    <w:rsid w:val="00004BF6"/>
    <w:rsid w:val="00007D80"/>
    <w:rsid w:val="00010914"/>
    <w:rsid w:val="00010C9E"/>
    <w:rsid w:val="00015028"/>
    <w:rsid w:val="0001582E"/>
    <w:rsid w:val="00015B5C"/>
    <w:rsid w:val="000164FE"/>
    <w:rsid w:val="00016922"/>
    <w:rsid w:val="00020179"/>
    <w:rsid w:val="0002101D"/>
    <w:rsid w:val="00022AB1"/>
    <w:rsid w:val="0002559F"/>
    <w:rsid w:val="000255A7"/>
    <w:rsid w:val="00031D4B"/>
    <w:rsid w:val="00033629"/>
    <w:rsid w:val="000336FA"/>
    <w:rsid w:val="00033F8C"/>
    <w:rsid w:val="000355F4"/>
    <w:rsid w:val="00037B1D"/>
    <w:rsid w:val="00042B3F"/>
    <w:rsid w:val="0005553A"/>
    <w:rsid w:val="00056A67"/>
    <w:rsid w:val="0005719E"/>
    <w:rsid w:val="0006119C"/>
    <w:rsid w:val="000618E5"/>
    <w:rsid w:val="0006194B"/>
    <w:rsid w:val="000619FC"/>
    <w:rsid w:val="00063AB5"/>
    <w:rsid w:val="000736F7"/>
    <w:rsid w:val="000743F2"/>
    <w:rsid w:val="000744BF"/>
    <w:rsid w:val="00074AC7"/>
    <w:rsid w:val="00077C0B"/>
    <w:rsid w:val="000802D5"/>
    <w:rsid w:val="00080420"/>
    <w:rsid w:val="000819BF"/>
    <w:rsid w:val="00081D66"/>
    <w:rsid w:val="00082A6F"/>
    <w:rsid w:val="00083831"/>
    <w:rsid w:val="0008592A"/>
    <w:rsid w:val="00091D46"/>
    <w:rsid w:val="000937B3"/>
    <w:rsid w:val="0009476E"/>
    <w:rsid w:val="00095D9A"/>
    <w:rsid w:val="00097390"/>
    <w:rsid w:val="000A1952"/>
    <w:rsid w:val="000A2F2D"/>
    <w:rsid w:val="000A34DC"/>
    <w:rsid w:val="000A3BC3"/>
    <w:rsid w:val="000A6CAD"/>
    <w:rsid w:val="000B10FA"/>
    <w:rsid w:val="000B1C22"/>
    <w:rsid w:val="000B54EC"/>
    <w:rsid w:val="000C089D"/>
    <w:rsid w:val="000C0B31"/>
    <w:rsid w:val="000C5D61"/>
    <w:rsid w:val="000C5F9A"/>
    <w:rsid w:val="000C62A5"/>
    <w:rsid w:val="000C6310"/>
    <w:rsid w:val="000C6B2D"/>
    <w:rsid w:val="000C72FC"/>
    <w:rsid w:val="000C7705"/>
    <w:rsid w:val="000C7CED"/>
    <w:rsid w:val="000D1ED1"/>
    <w:rsid w:val="000D3622"/>
    <w:rsid w:val="000D3AD0"/>
    <w:rsid w:val="000D5311"/>
    <w:rsid w:val="000D6812"/>
    <w:rsid w:val="000E00DD"/>
    <w:rsid w:val="000E00FE"/>
    <w:rsid w:val="000E09FC"/>
    <w:rsid w:val="000E48BF"/>
    <w:rsid w:val="000E5892"/>
    <w:rsid w:val="000E5C29"/>
    <w:rsid w:val="000E6B96"/>
    <w:rsid w:val="000F00C2"/>
    <w:rsid w:val="000F4205"/>
    <w:rsid w:val="000F5850"/>
    <w:rsid w:val="000F619D"/>
    <w:rsid w:val="000F71B6"/>
    <w:rsid w:val="000F7D63"/>
    <w:rsid w:val="00100422"/>
    <w:rsid w:val="0010308E"/>
    <w:rsid w:val="0011009D"/>
    <w:rsid w:val="00111246"/>
    <w:rsid w:val="001153B4"/>
    <w:rsid w:val="001157BF"/>
    <w:rsid w:val="00115DE5"/>
    <w:rsid w:val="001165AC"/>
    <w:rsid w:val="00120F60"/>
    <w:rsid w:val="00121320"/>
    <w:rsid w:val="00121B18"/>
    <w:rsid w:val="00125060"/>
    <w:rsid w:val="0012602E"/>
    <w:rsid w:val="00126D12"/>
    <w:rsid w:val="00127F33"/>
    <w:rsid w:val="00131DBA"/>
    <w:rsid w:val="0013355E"/>
    <w:rsid w:val="00133871"/>
    <w:rsid w:val="00137C2E"/>
    <w:rsid w:val="00143141"/>
    <w:rsid w:val="001435D7"/>
    <w:rsid w:val="00144B9A"/>
    <w:rsid w:val="001462E9"/>
    <w:rsid w:val="001536DD"/>
    <w:rsid w:val="001571DC"/>
    <w:rsid w:val="00164119"/>
    <w:rsid w:val="001649A6"/>
    <w:rsid w:val="001702FB"/>
    <w:rsid w:val="001712D8"/>
    <w:rsid w:val="0017186E"/>
    <w:rsid w:val="00172657"/>
    <w:rsid w:val="00176889"/>
    <w:rsid w:val="0017691B"/>
    <w:rsid w:val="00180A08"/>
    <w:rsid w:val="00181355"/>
    <w:rsid w:val="0018642C"/>
    <w:rsid w:val="00190397"/>
    <w:rsid w:val="001943C2"/>
    <w:rsid w:val="001974C2"/>
    <w:rsid w:val="001A0280"/>
    <w:rsid w:val="001A0834"/>
    <w:rsid w:val="001A13A6"/>
    <w:rsid w:val="001A1F9C"/>
    <w:rsid w:val="001A2E95"/>
    <w:rsid w:val="001A310C"/>
    <w:rsid w:val="001A3734"/>
    <w:rsid w:val="001A3915"/>
    <w:rsid w:val="001B00DA"/>
    <w:rsid w:val="001B2722"/>
    <w:rsid w:val="001B4173"/>
    <w:rsid w:val="001B53A1"/>
    <w:rsid w:val="001B5C17"/>
    <w:rsid w:val="001C00E4"/>
    <w:rsid w:val="001C0784"/>
    <w:rsid w:val="001C07B2"/>
    <w:rsid w:val="001C1582"/>
    <w:rsid w:val="001C19FC"/>
    <w:rsid w:val="001C43A9"/>
    <w:rsid w:val="001C4A39"/>
    <w:rsid w:val="001C5874"/>
    <w:rsid w:val="001D1445"/>
    <w:rsid w:val="001D18C2"/>
    <w:rsid w:val="001D311D"/>
    <w:rsid w:val="001D5E26"/>
    <w:rsid w:val="001D6327"/>
    <w:rsid w:val="001D799A"/>
    <w:rsid w:val="001E0434"/>
    <w:rsid w:val="001E04D6"/>
    <w:rsid w:val="001E05F9"/>
    <w:rsid w:val="001E1A07"/>
    <w:rsid w:val="001E204C"/>
    <w:rsid w:val="001E2B53"/>
    <w:rsid w:val="001E2CE5"/>
    <w:rsid w:val="001E331D"/>
    <w:rsid w:val="001E3D20"/>
    <w:rsid w:val="001E5174"/>
    <w:rsid w:val="001E7AF2"/>
    <w:rsid w:val="001F01E0"/>
    <w:rsid w:val="001F1C26"/>
    <w:rsid w:val="001F41DC"/>
    <w:rsid w:val="001F455F"/>
    <w:rsid w:val="001F4565"/>
    <w:rsid w:val="001F4AB7"/>
    <w:rsid w:val="001F6A8D"/>
    <w:rsid w:val="001F7381"/>
    <w:rsid w:val="002009D8"/>
    <w:rsid w:val="00203AF7"/>
    <w:rsid w:val="002053B0"/>
    <w:rsid w:val="00205F1F"/>
    <w:rsid w:val="002063E8"/>
    <w:rsid w:val="00210A9C"/>
    <w:rsid w:val="00211142"/>
    <w:rsid w:val="00211BB6"/>
    <w:rsid w:val="00215B2F"/>
    <w:rsid w:val="00215B53"/>
    <w:rsid w:val="00215D82"/>
    <w:rsid w:val="00216726"/>
    <w:rsid w:val="00216E52"/>
    <w:rsid w:val="002214D0"/>
    <w:rsid w:val="0022186F"/>
    <w:rsid w:val="00221D32"/>
    <w:rsid w:val="002233D2"/>
    <w:rsid w:val="00224036"/>
    <w:rsid w:val="00226C26"/>
    <w:rsid w:val="00231679"/>
    <w:rsid w:val="00231A53"/>
    <w:rsid w:val="00231F85"/>
    <w:rsid w:val="0023202C"/>
    <w:rsid w:val="002334BF"/>
    <w:rsid w:val="00234234"/>
    <w:rsid w:val="00240CEF"/>
    <w:rsid w:val="00241677"/>
    <w:rsid w:val="0024516B"/>
    <w:rsid w:val="002453CD"/>
    <w:rsid w:val="00246913"/>
    <w:rsid w:val="00246D41"/>
    <w:rsid w:val="0025427A"/>
    <w:rsid w:val="00254315"/>
    <w:rsid w:val="0025764F"/>
    <w:rsid w:val="00263386"/>
    <w:rsid w:val="00263641"/>
    <w:rsid w:val="002646AD"/>
    <w:rsid w:val="0026595E"/>
    <w:rsid w:val="00266967"/>
    <w:rsid w:val="0026781B"/>
    <w:rsid w:val="00270042"/>
    <w:rsid w:val="0027092B"/>
    <w:rsid w:val="00276962"/>
    <w:rsid w:val="002774DA"/>
    <w:rsid w:val="00277B0A"/>
    <w:rsid w:val="00282C39"/>
    <w:rsid w:val="00284441"/>
    <w:rsid w:val="00285569"/>
    <w:rsid w:val="00287FBA"/>
    <w:rsid w:val="00290140"/>
    <w:rsid w:val="00291FBA"/>
    <w:rsid w:val="0029409B"/>
    <w:rsid w:val="002968A7"/>
    <w:rsid w:val="002A0D88"/>
    <w:rsid w:val="002A1875"/>
    <w:rsid w:val="002A237B"/>
    <w:rsid w:val="002A6AB6"/>
    <w:rsid w:val="002B1670"/>
    <w:rsid w:val="002B2696"/>
    <w:rsid w:val="002B4232"/>
    <w:rsid w:val="002B49DD"/>
    <w:rsid w:val="002B7FC0"/>
    <w:rsid w:val="002C0F0B"/>
    <w:rsid w:val="002C22A1"/>
    <w:rsid w:val="002C24EF"/>
    <w:rsid w:val="002C3231"/>
    <w:rsid w:val="002C7CCC"/>
    <w:rsid w:val="002C7EFD"/>
    <w:rsid w:val="002D5B4D"/>
    <w:rsid w:val="002D6A78"/>
    <w:rsid w:val="002E0575"/>
    <w:rsid w:val="002E0FE3"/>
    <w:rsid w:val="002E1B39"/>
    <w:rsid w:val="002E3836"/>
    <w:rsid w:val="002E4264"/>
    <w:rsid w:val="002E6D2B"/>
    <w:rsid w:val="002F01F5"/>
    <w:rsid w:val="002F2AE6"/>
    <w:rsid w:val="002F3F7D"/>
    <w:rsid w:val="002F4F11"/>
    <w:rsid w:val="00301484"/>
    <w:rsid w:val="003026D8"/>
    <w:rsid w:val="00304F77"/>
    <w:rsid w:val="003137E4"/>
    <w:rsid w:val="0031712A"/>
    <w:rsid w:val="0032038D"/>
    <w:rsid w:val="00321A66"/>
    <w:rsid w:val="00323425"/>
    <w:rsid w:val="00324F62"/>
    <w:rsid w:val="00330EA8"/>
    <w:rsid w:val="00331417"/>
    <w:rsid w:val="00332895"/>
    <w:rsid w:val="00334161"/>
    <w:rsid w:val="0033697D"/>
    <w:rsid w:val="00337596"/>
    <w:rsid w:val="00337D2F"/>
    <w:rsid w:val="00344848"/>
    <w:rsid w:val="00345E66"/>
    <w:rsid w:val="00345E69"/>
    <w:rsid w:val="003468D3"/>
    <w:rsid w:val="00346DB2"/>
    <w:rsid w:val="0035109F"/>
    <w:rsid w:val="0035333D"/>
    <w:rsid w:val="003559B2"/>
    <w:rsid w:val="00357450"/>
    <w:rsid w:val="00357CCE"/>
    <w:rsid w:val="00362CC5"/>
    <w:rsid w:val="00362E45"/>
    <w:rsid w:val="0036318E"/>
    <w:rsid w:val="00365A54"/>
    <w:rsid w:val="00365AC7"/>
    <w:rsid w:val="00366C3C"/>
    <w:rsid w:val="00366DD7"/>
    <w:rsid w:val="00367712"/>
    <w:rsid w:val="003704E8"/>
    <w:rsid w:val="003705A6"/>
    <w:rsid w:val="00376301"/>
    <w:rsid w:val="00376658"/>
    <w:rsid w:val="00381BCA"/>
    <w:rsid w:val="00383B14"/>
    <w:rsid w:val="00387303"/>
    <w:rsid w:val="00392CDD"/>
    <w:rsid w:val="00392E50"/>
    <w:rsid w:val="003944C2"/>
    <w:rsid w:val="003955E1"/>
    <w:rsid w:val="00395FA3"/>
    <w:rsid w:val="00396C99"/>
    <w:rsid w:val="003A1849"/>
    <w:rsid w:val="003A23E9"/>
    <w:rsid w:val="003A76B9"/>
    <w:rsid w:val="003B027A"/>
    <w:rsid w:val="003B02B5"/>
    <w:rsid w:val="003B084B"/>
    <w:rsid w:val="003B1570"/>
    <w:rsid w:val="003B1887"/>
    <w:rsid w:val="003B1E64"/>
    <w:rsid w:val="003B1EDE"/>
    <w:rsid w:val="003B213B"/>
    <w:rsid w:val="003B2205"/>
    <w:rsid w:val="003B30ED"/>
    <w:rsid w:val="003B4799"/>
    <w:rsid w:val="003B47C8"/>
    <w:rsid w:val="003B5369"/>
    <w:rsid w:val="003B627E"/>
    <w:rsid w:val="003B7903"/>
    <w:rsid w:val="003C3110"/>
    <w:rsid w:val="003C7B8D"/>
    <w:rsid w:val="003D178C"/>
    <w:rsid w:val="003D1A7E"/>
    <w:rsid w:val="003D2317"/>
    <w:rsid w:val="003D26EE"/>
    <w:rsid w:val="003D2CAF"/>
    <w:rsid w:val="003D6C6F"/>
    <w:rsid w:val="003E0CAA"/>
    <w:rsid w:val="003E1D07"/>
    <w:rsid w:val="003E72A5"/>
    <w:rsid w:val="003F0462"/>
    <w:rsid w:val="003F09FC"/>
    <w:rsid w:val="003F238B"/>
    <w:rsid w:val="003F3008"/>
    <w:rsid w:val="003F35B0"/>
    <w:rsid w:val="003F599E"/>
    <w:rsid w:val="003F6235"/>
    <w:rsid w:val="003F6371"/>
    <w:rsid w:val="00400A0E"/>
    <w:rsid w:val="0040101E"/>
    <w:rsid w:val="00401214"/>
    <w:rsid w:val="004023AD"/>
    <w:rsid w:val="00404B66"/>
    <w:rsid w:val="00405B44"/>
    <w:rsid w:val="0040608D"/>
    <w:rsid w:val="004062A2"/>
    <w:rsid w:val="004119FF"/>
    <w:rsid w:val="0041395D"/>
    <w:rsid w:val="004149D0"/>
    <w:rsid w:val="00417D17"/>
    <w:rsid w:val="004216E5"/>
    <w:rsid w:val="00423BB9"/>
    <w:rsid w:val="0042427C"/>
    <w:rsid w:val="00425D46"/>
    <w:rsid w:val="00426494"/>
    <w:rsid w:val="00426AD6"/>
    <w:rsid w:val="0043153E"/>
    <w:rsid w:val="004369BD"/>
    <w:rsid w:val="00437231"/>
    <w:rsid w:val="00440751"/>
    <w:rsid w:val="004409B6"/>
    <w:rsid w:val="0044178F"/>
    <w:rsid w:val="00442EE7"/>
    <w:rsid w:val="00446484"/>
    <w:rsid w:val="00454A7C"/>
    <w:rsid w:val="0045532F"/>
    <w:rsid w:val="004557ED"/>
    <w:rsid w:val="0045678E"/>
    <w:rsid w:val="00461384"/>
    <w:rsid w:val="00463374"/>
    <w:rsid w:val="00463A8B"/>
    <w:rsid w:val="00470ADD"/>
    <w:rsid w:val="00472227"/>
    <w:rsid w:val="0047385E"/>
    <w:rsid w:val="004751A9"/>
    <w:rsid w:val="00475AB0"/>
    <w:rsid w:val="004774C6"/>
    <w:rsid w:val="00480157"/>
    <w:rsid w:val="00485DB1"/>
    <w:rsid w:val="0049054A"/>
    <w:rsid w:val="00492A72"/>
    <w:rsid w:val="00492B7A"/>
    <w:rsid w:val="004A0D30"/>
    <w:rsid w:val="004A2404"/>
    <w:rsid w:val="004A2C5F"/>
    <w:rsid w:val="004B0A8E"/>
    <w:rsid w:val="004B2769"/>
    <w:rsid w:val="004B325E"/>
    <w:rsid w:val="004B354D"/>
    <w:rsid w:val="004B5C8E"/>
    <w:rsid w:val="004B7018"/>
    <w:rsid w:val="004C0CC8"/>
    <w:rsid w:val="004C1277"/>
    <w:rsid w:val="004C2309"/>
    <w:rsid w:val="004C365F"/>
    <w:rsid w:val="004C3E70"/>
    <w:rsid w:val="004C626E"/>
    <w:rsid w:val="004C62E0"/>
    <w:rsid w:val="004D0BAB"/>
    <w:rsid w:val="004D2B26"/>
    <w:rsid w:val="004D363F"/>
    <w:rsid w:val="004D5694"/>
    <w:rsid w:val="004D609E"/>
    <w:rsid w:val="004E1C9D"/>
    <w:rsid w:val="004E2AE5"/>
    <w:rsid w:val="004E36C2"/>
    <w:rsid w:val="004E5336"/>
    <w:rsid w:val="004E55DE"/>
    <w:rsid w:val="004E633C"/>
    <w:rsid w:val="004E6E47"/>
    <w:rsid w:val="004F1A52"/>
    <w:rsid w:val="004F2305"/>
    <w:rsid w:val="004F2E35"/>
    <w:rsid w:val="004F43BA"/>
    <w:rsid w:val="004F5612"/>
    <w:rsid w:val="004F73DC"/>
    <w:rsid w:val="00505BCE"/>
    <w:rsid w:val="00505E2A"/>
    <w:rsid w:val="00506A15"/>
    <w:rsid w:val="005070B4"/>
    <w:rsid w:val="00511709"/>
    <w:rsid w:val="00511FDF"/>
    <w:rsid w:val="00513F6B"/>
    <w:rsid w:val="00515018"/>
    <w:rsid w:val="00515686"/>
    <w:rsid w:val="005227BD"/>
    <w:rsid w:val="0052350E"/>
    <w:rsid w:val="00523998"/>
    <w:rsid w:val="00525457"/>
    <w:rsid w:val="005276DE"/>
    <w:rsid w:val="00530362"/>
    <w:rsid w:val="005310AB"/>
    <w:rsid w:val="005318A1"/>
    <w:rsid w:val="00533FF0"/>
    <w:rsid w:val="005352E9"/>
    <w:rsid w:val="00535842"/>
    <w:rsid w:val="00535C67"/>
    <w:rsid w:val="00540847"/>
    <w:rsid w:val="00541861"/>
    <w:rsid w:val="00541C22"/>
    <w:rsid w:val="00542689"/>
    <w:rsid w:val="00543C96"/>
    <w:rsid w:val="0054624A"/>
    <w:rsid w:val="00547109"/>
    <w:rsid w:val="00551B54"/>
    <w:rsid w:val="00551F99"/>
    <w:rsid w:val="00552B1D"/>
    <w:rsid w:val="00555CF3"/>
    <w:rsid w:val="0055694D"/>
    <w:rsid w:val="00556AEE"/>
    <w:rsid w:val="005626BA"/>
    <w:rsid w:val="005627B2"/>
    <w:rsid w:val="00565582"/>
    <w:rsid w:val="00566A68"/>
    <w:rsid w:val="00572A07"/>
    <w:rsid w:val="00572C75"/>
    <w:rsid w:val="005734C0"/>
    <w:rsid w:val="005744F2"/>
    <w:rsid w:val="00574BFF"/>
    <w:rsid w:val="0057636D"/>
    <w:rsid w:val="0057698F"/>
    <w:rsid w:val="00577743"/>
    <w:rsid w:val="00580951"/>
    <w:rsid w:val="00582255"/>
    <w:rsid w:val="00582299"/>
    <w:rsid w:val="005850DA"/>
    <w:rsid w:val="00586D4E"/>
    <w:rsid w:val="00586E7D"/>
    <w:rsid w:val="00590B12"/>
    <w:rsid w:val="005949D5"/>
    <w:rsid w:val="0059566B"/>
    <w:rsid w:val="005A0B08"/>
    <w:rsid w:val="005A1A67"/>
    <w:rsid w:val="005A459F"/>
    <w:rsid w:val="005A5464"/>
    <w:rsid w:val="005A64FE"/>
    <w:rsid w:val="005A79A7"/>
    <w:rsid w:val="005B1755"/>
    <w:rsid w:val="005B26AD"/>
    <w:rsid w:val="005B4BD2"/>
    <w:rsid w:val="005B523C"/>
    <w:rsid w:val="005B6F05"/>
    <w:rsid w:val="005B7B30"/>
    <w:rsid w:val="005C0D8D"/>
    <w:rsid w:val="005C1230"/>
    <w:rsid w:val="005C1A64"/>
    <w:rsid w:val="005C1B92"/>
    <w:rsid w:val="005C5892"/>
    <w:rsid w:val="005C63C1"/>
    <w:rsid w:val="005C7D66"/>
    <w:rsid w:val="005D0FE0"/>
    <w:rsid w:val="005D1392"/>
    <w:rsid w:val="005D1DFF"/>
    <w:rsid w:val="005D3667"/>
    <w:rsid w:val="005D44CC"/>
    <w:rsid w:val="005D4532"/>
    <w:rsid w:val="005E0709"/>
    <w:rsid w:val="005E361A"/>
    <w:rsid w:val="005E590C"/>
    <w:rsid w:val="005E64AE"/>
    <w:rsid w:val="005F04DA"/>
    <w:rsid w:val="005F0B3E"/>
    <w:rsid w:val="005F0EDE"/>
    <w:rsid w:val="005F121D"/>
    <w:rsid w:val="005F1AD0"/>
    <w:rsid w:val="005F2591"/>
    <w:rsid w:val="005F38D3"/>
    <w:rsid w:val="005F39F1"/>
    <w:rsid w:val="005F4927"/>
    <w:rsid w:val="005F5C9E"/>
    <w:rsid w:val="0060471A"/>
    <w:rsid w:val="00606101"/>
    <w:rsid w:val="00607AE3"/>
    <w:rsid w:val="00610593"/>
    <w:rsid w:val="006115A9"/>
    <w:rsid w:val="006131FD"/>
    <w:rsid w:val="006156AD"/>
    <w:rsid w:val="006162AC"/>
    <w:rsid w:val="00620F4F"/>
    <w:rsid w:val="00621D46"/>
    <w:rsid w:val="00625964"/>
    <w:rsid w:val="006357CC"/>
    <w:rsid w:val="00635BB8"/>
    <w:rsid w:val="0063614E"/>
    <w:rsid w:val="00636A5B"/>
    <w:rsid w:val="00642405"/>
    <w:rsid w:val="006424BE"/>
    <w:rsid w:val="006425C9"/>
    <w:rsid w:val="0064263E"/>
    <w:rsid w:val="006428EA"/>
    <w:rsid w:val="00644E58"/>
    <w:rsid w:val="0064515E"/>
    <w:rsid w:val="00650226"/>
    <w:rsid w:val="00653ABD"/>
    <w:rsid w:val="00653BC2"/>
    <w:rsid w:val="00653EDB"/>
    <w:rsid w:val="0065521D"/>
    <w:rsid w:val="006557E3"/>
    <w:rsid w:val="006575FD"/>
    <w:rsid w:val="00657ADA"/>
    <w:rsid w:val="006604B1"/>
    <w:rsid w:val="0066109C"/>
    <w:rsid w:val="0066118C"/>
    <w:rsid w:val="006640BD"/>
    <w:rsid w:val="00665E5E"/>
    <w:rsid w:val="006707C6"/>
    <w:rsid w:val="00670BC7"/>
    <w:rsid w:val="006718C4"/>
    <w:rsid w:val="0067225A"/>
    <w:rsid w:val="006727DF"/>
    <w:rsid w:val="00672951"/>
    <w:rsid w:val="00673C80"/>
    <w:rsid w:val="00674241"/>
    <w:rsid w:val="0067495D"/>
    <w:rsid w:val="00676404"/>
    <w:rsid w:val="00677A68"/>
    <w:rsid w:val="0068076C"/>
    <w:rsid w:val="006814FD"/>
    <w:rsid w:val="00681FAB"/>
    <w:rsid w:val="00682694"/>
    <w:rsid w:val="00682F95"/>
    <w:rsid w:val="00685F91"/>
    <w:rsid w:val="00687B10"/>
    <w:rsid w:val="00687D63"/>
    <w:rsid w:val="0069106D"/>
    <w:rsid w:val="00691094"/>
    <w:rsid w:val="006921C3"/>
    <w:rsid w:val="006935B9"/>
    <w:rsid w:val="0069485B"/>
    <w:rsid w:val="006959C7"/>
    <w:rsid w:val="00696A1E"/>
    <w:rsid w:val="006A009C"/>
    <w:rsid w:val="006A33FE"/>
    <w:rsid w:val="006A3DD3"/>
    <w:rsid w:val="006A4684"/>
    <w:rsid w:val="006A484C"/>
    <w:rsid w:val="006A6109"/>
    <w:rsid w:val="006A6244"/>
    <w:rsid w:val="006B0422"/>
    <w:rsid w:val="006B18CE"/>
    <w:rsid w:val="006B2853"/>
    <w:rsid w:val="006B4195"/>
    <w:rsid w:val="006B466E"/>
    <w:rsid w:val="006B6358"/>
    <w:rsid w:val="006B6372"/>
    <w:rsid w:val="006B6EF9"/>
    <w:rsid w:val="006C2054"/>
    <w:rsid w:val="006C2814"/>
    <w:rsid w:val="006C3A7B"/>
    <w:rsid w:val="006C3A84"/>
    <w:rsid w:val="006C5681"/>
    <w:rsid w:val="006C5B07"/>
    <w:rsid w:val="006D017F"/>
    <w:rsid w:val="006D03B5"/>
    <w:rsid w:val="006D0E2C"/>
    <w:rsid w:val="006D32E2"/>
    <w:rsid w:val="006D3B1E"/>
    <w:rsid w:val="006D50DF"/>
    <w:rsid w:val="006E19E2"/>
    <w:rsid w:val="006E3042"/>
    <w:rsid w:val="006E509A"/>
    <w:rsid w:val="006E5904"/>
    <w:rsid w:val="006E59E5"/>
    <w:rsid w:val="006E7E1F"/>
    <w:rsid w:val="006F0FB8"/>
    <w:rsid w:val="006F1394"/>
    <w:rsid w:val="006F217C"/>
    <w:rsid w:val="006F21F2"/>
    <w:rsid w:val="006F53B7"/>
    <w:rsid w:val="006F566D"/>
    <w:rsid w:val="006F6542"/>
    <w:rsid w:val="007001BC"/>
    <w:rsid w:val="00700629"/>
    <w:rsid w:val="00701378"/>
    <w:rsid w:val="00703A86"/>
    <w:rsid w:val="00704FB2"/>
    <w:rsid w:val="00705CE6"/>
    <w:rsid w:val="00706354"/>
    <w:rsid w:val="00706EA6"/>
    <w:rsid w:val="00712625"/>
    <w:rsid w:val="007133A9"/>
    <w:rsid w:val="00713514"/>
    <w:rsid w:val="00716343"/>
    <w:rsid w:val="007165F6"/>
    <w:rsid w:val="007174AC"/>
    <w:rsid w:val="0072694D"/>
    <w:rsid w:val="007274C2"/>
    <w:rsid w:val="00730668"/>
    <w:rsid w:val="00732B87"/>
    <w:rsid w:val="00734481"/>
    <w:rsid w:val="00736D6D"/>
    <w:rsid w:val="0073729D"/>
    <w:rsid w:val="00740790"/>
    <w:rsid w:val="0074312D"/>
    <w:rsid w:val="00745AD1"/>
    <w:rsid w:val="00750766"/>
    <w:rsid w:val="0075391F"/>
    <w:rsid w:val="00753DA5"/>
    <w:rsid w:val="00754D26"/>
    <w:rsid w:val="00756C39"/>
    <w:rsid w:val="00762B7C"/>
    <w:rsid w:val="0076676A"/>
    <w:rsid w:val="007678FC"/>
    <w:rsid w:val="00767FA2"/>
    <w:rsid w:val="00772802"/>
    <w:rsid w:val="00773DB9"/>
    <w:rsid w:val="00775110"/>
    <w:rsid w:val="007758DC"/>
    <w:rsid w:val="00775D2D"/>
    <w:rsid w:val="0077722A"/>
    <w:rsid w:val="00785807"/>
    <w:rsid w:val="007870A8"/>
    <w:rsid w:val="00793A85"/>
    <w:rsid w:val="007941C5"/>
    <w:rsid w:val="00795BB2"/>
    <w:rsid w:val="007964AF"/>
    <w:rsid w:val="00797300"/>
    <w:rsid w:val="00797F42"/>
    <w:rsid w:val="007A0FBD"/>
    <w:rsid w:val="007A187A"/>
    <w:rsid w:val="007A28EA"/>
    <w:rsid w:val="007A4055"/>
    <w:rsid w:val="007A43DD"/>
    <w:rsid w:val="007A7AA9"/>
    <w:rsid w:val="007B0305"/>
    <w:rsid w:val="007B1760"/>
    <w:rsid w:val="007B2682"/>
    <w:rsid w:val="007B727E"/>
    <w:rsid w:val="007C07F1"/>
    <w:rsid w:val="007C17F4"/>
    <w:rsid w:val="007C358B"/>
    <w:rsid w:val="007D2F28"/>
    <w:rsid w:val="007D3A48"/>
    <w:rsid w:val="007D7479"/>
    <w:rsid w:val="007E4098"/>
    <w:rsid w:val="007E6854"/>
    <w:rsid w:val="007E68F2"/>
    <w:rsid w:val="007F040E"/>
    <w:rsid w:val="007F08C7"/>
    <w:rsid w:val="007F2C09"/>
    <w:rsid w:val="007F398A"/>
    <w:rsid w:val="0080056E"/>
    <w:rsid w:val="008032F8"/>
    <w:rsid w:val="008055E3"/>
    <w:rsid w:val="008101B0"/>
    <w:rsid w:val="008142F1"/>
    <w:rsid w:val="00815ABA"/>
    <w:rsid w:val="00815D42"/>
    <w:rsid w:val="00817553"/>
    <w:rsid w:val="00817C83"/>
    <w:rsid w:val="00824FF9"/>
    <w:rsid w:val="00825457"/>
    <w:rsid w:val="00827E11"/>
    <w:rsid w:val="00832CEA"/>
    <w:rsid w:val="00833C41"/>
    <w:rsid w:val="00836011"/>
    <w:rsid w:val="00836646"/>
    <w:rsid w:val="00842BDA"/>
    <w:rsid w:val="008442BF"/>
    <w:rsid w:val="00844384"/>
    <w:rsid w:val="00860329"/>
    <w:rsid w:val="008608B4"/>
    <w:rsid w:val="00861252"/>
    <w:rsid w:val="008653E1"/>
    <w:rsid w:val="00866D9E"/>
    <w:rsid w:val="00870779"/>
    <w:rsid w:val="008711A8"/>
    <w:rsid w:val="008723C4"/>
    <w:rsid w:val="0087244D"/>
    <w:rsid w:val="00873F76"/>
    <w:rsid w:val="008764D5"/>
    <w:rsid w:val="00880380"/>
    <w:rsid w:val="008809D7"/>
    <w:rsid w:val="0088255F"/>
    <w:rsid w:val="00882E14"/>
    <w:rsid w:val="00883AC9"/>
    <w:rsid w:val="00884905"/>
    <w:rsid w:val="00886E90"/>
    <w:rsid w:val="00887E69"/>
    <w:rsid w:val="00887F1F"/>
    <w:rsid w:val="008905C9"/>
    <w:rsid w:val="00891F3D"/>
    <w:rsid w:val="008931E5"/>
    <w:rsid w:val="0089612E"/>
    <w:rsid w:val="008A0E49"/>
    <w:rsid w:val="008A1895"/>
    <w:rsid w:val="008A2CDB"/>
    <w:rsid w:val="008A55BE"/>
    <w:rsid w:val="008A58AA"/>
    <w:rsid w:val="008A71D3"/>
    <w:rsid w:val="008B0569"/>
    <w:rsid w:val="008B1670"/>
    <w:rsid w:val="008B1F9C"/>
    <w:rsid w:val="008B25CC"/>
    <w:rsid w:val="008B2EC6"/>
    <w:rsid w:val="008B4203"/>
    <w:rsid w:val="008B5850"/>
    <w:rsid w:val="008B5B58"/>
    <w:rsid w:val="008B63DB"/>
    <w:rsid w:val="008B7573"/>
    <w:rsid w:val="008B7881"/>
    <w:rsid w:val="008C02CF"/>
    <w:rsid w:val="008C2938"/>
    <w:rsid w:val="008C58FE"/>
    <w:rsid w:val="008D0992"/>
    <w:rsid w:val="008D2597"/>
    <w:rsid w:val="008D2816"/>
    <w:rsid w:val="008D4316"/>
    <w:rsid w:val="008E1CF8"/>
    <w:rsid w:val="008E1E14"/>
    <w:rsid w:val="008E28CF"/>
    <w:rsid w:val="008F5F5E"/>
    <w:rsid w:val="008F7AF8"/>
    <w:rsid w:val="00902ED7"/>
    <w:rsid w:val="00904B7B"/>
    <w:rsid w:val="00907131"/>
    <w:rsid w:val="00911781"/>
    <w:rsid w:val="00911B2B"/>
    <w:rsid w:val="00914499"/>
    <w:rsid w:val="00915DD4"/>
    <w:rsid w:val="009163FE"/>
    <w:rsid w:val="009201FA"/>
    <w:rsid w:val="0092188D"/>
    <w:rsid w:val="0092356B"/>
    <w:rsid w:val="00924DDB"/>
    <w:rsid w:val="009251D6"/>
    <w:rsid w:val="00925978"/>
    <w:rsid w:val="009320B4"/>
    <w:rsid w:val="00932106"/>
    <w:rsid w:val="0093315C"/>
    <w:rsid w:val="00933941"/>
    <w:rsid w:val="00937510"/>
    <w:rsid w:val="00937628"/>
    <w:rsid w:val="00941DD1"/>
    <w:rsid w:val="00943D6B"/>
    <w:rsid w:val="0094482D"/>
    <w:rsid w:val="00945A32"/>
    <w:rsid w:val="00946871"/>
    <w:rsid w:val="0094794A"/>
    <w:rsid w:val="0095548C"/>
    <w:rsid w:val="009557A6"/>
    <w:rsid w:val="009564C9"/>
    <w:rsid w:val="00956603"/>
    <w:rsid w:val="009613D0"/>
    <w:rsid w:val="00963908"/>
    <w:rsid w:val="00963A74"/>
    <w:rsid w:val="00963F9E"/>
    <w:rsid w:val="00965911"/>
    <w:rsid w:val="00965977"/>
    <w:rsid w:val="00966B6B"/>
    <w:rsid w:val="0097114F"/>
    <w:rsid w:val="009754F3"/>
    <w:rsid w:val="00977442"/>
    <w:rsid w:val="0098004C"/>
    <w:rsid w:val="00980B3C"/>
    <w:rsid w:val="00980DF7"/>
    <w:rsid w:val="00981AAF"/>
    <w:rsid w:val="00984B53"/>
    <w:rsid w:val="0098630C"/>
    <w:rsid w:val="00986DE6"/>
    <w:rsid w:val="00987B78"/>
    <w:rsid w:val="0099084F"/>
    <w:rsid w:val="00991DFB"/>
    <w:rsid w:val="00992112"/>
    <w:rsid w:val="00992E49"/>
    <w:rsid w:val="009930DE"/>
    <w:rsid w:val="00995CC1"/>
    <w:rsid w:val="009A1088"/>
    <w:rsid w:val="009A130B"/>
    <w:rsid w:val="009A4141"/>
    <w:rsid w:val="009A6FDD"/>
    <w:rsid w:val="009B1905"/>
    <w:rsid w:val="009B1CF8"/>
    <w:rsid w:val="009B22A2"/>
    <w:rsid w:val="009B5CE4"/>
    <w:rsid w:val="009B72B0"/>
    <w:rsid w:val="009B794C"/>
    <w:rsid w:val="009C0231"/>
    <w:rsid w:val="009C3C2D"/>
    <w:rsid w:val="009C3FB1"/>
    <w:rsid w:val="009C6436"/>
    <w:rsid w:val="009C7363"/>
    <w:rsid w:val="009D0244"/>
    <w:rsid w:val="009D0255"/>
    <w:rsid w:val="009D368B"/>
    <w:rsid w:val="009D37EA"/>
    <w:rsid w:val="009D429D"/>
    <w:rsid w:val="009D4C1E"/>
    <w:rsid w:val="009D7B2B"/>
    <w:rsid w:val="009D7C03"/>
    <w:rsid w:val="009E3652"/>
    <w:rsid w:val="009E453B"/>
    <w:rsid w:val="009E548A"/>
    <w:rsid w:val="009F02FB"/>
    <w:rsid w:val="009F219B"/>
    <w:rsid w:val="009F23F4"/>
    <w:rsid w:val="009F25F2"/>
    <w:rsid w:val="009F3654"/>
    <w:rsid w:val="009F3DD1"/>
    <w:rsid w:val="009F4F65"/>
    <w:rsid w:val="009F7E65"/>
    <w:rsid w:val="00A0219D"/>
    <w:rsid w:val="00A02879"/>
    <w:rsid w:val="00A0357D"/>
    <w:rsid w:val="00A0615A"/>
    <w:rsid w:val="00A07963"/>
    <w:rsid w:val="00A1147D"/>
    <w:rsid w:val="00A12BE5"/>
    <w:rsid w:val="00A14971"/>
    <w:rsid w:val="00A16B46"/>
    <w:rsid w:val="00A2167F"/>
    <w:rsid w:val="00A21FC0"/>
    <w:rsid w:val="00A2629C"/>
    <w:rsid w:val="00A26767"/>
    <w:rsid w:val="00A30644"/>
    <w:rsid w:val="00A31AD8"/>
    <w:rsid w:val="00A337AA"/>
    <w:rsid w:val="00A355BF"/>
    <w:rsid w:val="00A37735"/>
    <w:rsid w:val="00A40056"/>
    <w:rsid w:val="00A44F5F"/>
    <w:rsid w:val="00A47CEE"/>
    <w:rsid w:val="00A534B9"/>
    <w:rsid w:val="00A5405D"/>
    <w:rsid w:val="00A541FD"/>
    <w:rsid w:val="00A547BE"/>
    <w:rsid w:val="00A55DA0"/>
    <w:rsid w:val="00A57EA5"/>
    <w:rsid w:val="00A60DB9"/>
    <w:rsid w:val="00A619B8"/>
    <w:rsid w:val="00A61BFE"/>
    <w:rsid w:val="00A64EBB"/>
    <w:rsid w:val="00A717D7"/>
    <w:rsid w:val="00A724C2"/>
    <w:rsid w:val="00A72C0C"/>
    <w:rsid w:val="00A740B6"/>
    <w:rsid w:val="00A7635C"/>
    <w:rsid w:val="00A779D0"/>
    <w:rsid w:val="00A818E3"/>
    <w:rsid w:val="00A82F5B"/>
    <w:rsid w:val="00A85AAC"/>
    <w:rsid w:val="00A85CEF"/>
    <w:rsid w:val="00A86EB4"/>
    <w:rsid w:val="00A901CB"/>
    <w:rsid w:val="00A92BB4"/>
    <w:rsid w:val="00A9369F"/>
    <w:rsid w:val="00A93C7E"/>
    <w:rsid w:val="00A9426F"/>
    <w:rsid w:val="00A95821"/>
    <w:rsid w:val="00A96692"/>
    <w:rsid w:val="00AA26F4"/>
    <w:rsid w:val="00AA32E1"/>
    <w:rsid w:val="00AA3F87"/>
    <w:rsid w:val="00AA5231"/>
    <w:rsid w:val="00AB499A"/>
    <w:rsid w:val="00AB4DC8"/>
    <w:rsid w:val="00AC004C"/>
    <w:rsid w:val="00AC537A"/>
    <w:rsid w:val="00AC545D"/>
    <w:rsid w:val="00AC7962"/>
    <w:rsid w:val="00AD088A"/>
    <w:rsid w:val="00AD2245"/>
    <w:rsid w:val="00AD2E1E"/>
    <w:rsid w:val="00AD2F78"/>
    <w:rsid w:val="00AD4E30"/>
    <w:rsid w:val="00AD5D5C"/>
    <w:rsid w:val="00AE0EB5"/>
    <w:rsid w:val="00AE17AA"/>
    <w:rsid w:val="00AE1F94"/>
    <w:rsid w:val="00AE2C72"/>
    <w:rsid w:val="00AE39C7"/>
    <w:rsid w:val="00AF03AA"/>
    <w:rsid w:val="00AF10CC"/>
    <w:rsid w:val="00AF1AA5"/>
    <w:rsid w:val="00AF2B01"/>
    <w:rsid w:val="00AF5FAB"/>
    <w:rsid w:val="00B0129F"/>
    <w:rsid w:val="00B03734"/>
    <w:rsid w:val="00B03A8B"/>
    <w:rsid w:val="00B0551A"/>
    <w:rsid w:val="00B07D4D"/>
    <w:rsid w:val="00B10BA9"/>
    <w:rsid w:val="00B137C5"/>
    <w:rsid w:val="00B13B1B"/>
    <w:rsid w:val="00B1603B"/>
    <w:rsid w:val="00B161B3"/>
    <w:rsid w:val="00B23AD7"/>
    <w:rsid w:val="00B26AA4"/>
    <w:rsid w:val="00B321A8"/>
    <w:rsid w:val="00B34FD3"/>
    <w:rsid w:val="00B3511F"/>
    <w:rsid w:val="00B4366D"/>
    <w:rsid w:val="00B4674D"/>
    <w:rsid w:val="00B5013C"/>
    <w:rsid w:val="00B568FE"/>
    <w:rsid w:val="00B5736A"/>
    <w:rsid w:val="00B60331"/>
    <w:rsid w:val="00B60F28"/>
    <w:rsid w:val="00B65566"/>
    <w:rsid w:val="00B66905"/>
    <w:rsid w:val="00B73994"/>
    <w:rsid w:val="00B75E42"/>
    <w:rsid w:val="00B774CA"/>
    <w:rsid w:val="00B830DF"/>
    <w:rsid w:val="00B90FD1"/>
    <w:rsid w:val="00B930E2"/>
    <w:rsid w:val="00B932E4"/>
    <w:rsid w:val="00B9736B"/>
    <w:rsid w:val="00B97C08"/>
    <w:rsid w:val="00BA3533"/>
    <w:rsid w:val="00BA4110"/>
    <w:rsid w:val="00BA6965"/>
    <w:rsid w:val="00BB0176"/>
    <w:rsid w:val="00BB0700"/>
    <w:rsid w:val="00BB3DF2"/>
    <w:rsid w:val="00BB498D"/>
    <w:rsid w:val="00BB550B"/>
    <w:rsid w:val="00BC4ECF"/>
    <w:rsid w:val="00BD3866"/>
    <w:rsid w:val="00BD5755"/>
    <w:rsid w:val="00BD793E"/>
    <w:rsid w:val="00BE0074"/>
    <w:rsid w:val="00BE332A"/>
    <w:rsid w:val="00BE4CED"/>
    <w:rsid w:val="00BF021A"/>
    <w:rsid w:val="00BF1127"/>
    <w:rsid w:val="00BF3564"/>
    <w:rsid w:val="00BF5DAD"/>
    <w:rsid w:val="00BF63F8"/>
    <w:rsid w:val="00BF6C27"/>
    <w:rsid w:val="00C00BC1"/>
    <w:rsid w:val="00C0260D"/>
    <w:rsid w:val="00C02BA2"/>
    <w:rsid w:val="00C04C83"/>
    <w:rsid w:val="00C0575B"/>
    <w:rsid w:val="00C05ACD"/>
    <w:rsid w:val="00C05CF8"/>
    <w:rsid w:val="00C10E13"/>
    <w:rsid w:val="00C13382"/>
    <w:rsid w:val="00C1447B"/>
    <w:rsid w:val="00C14662"/>
    <w:rsid w:val="00C14BDC"/>
    <w:rsid w:val="00C15624"/>
    <w:rsid w:val="00C15679"/>
    <w:rsid w:val="00C15794"/>
    <w:rsid w:val="00C17AC1"/>
    <w:rsid w:val="00C22345"/>
    <w:rsid w:val="00C32720"/>
    <w:rsid w:val="00C32957"/>
    <w:rsid w:val="00C33BEB"/>
    <w:rsid w:val="00C35DA5"/>
    <w:rsid w:val="00C364A4"/>
    <w:rsid w:val="00C37479"/>
    <w:rsid w:val="00C403C9"/>
    <w:rsid w:val="00C41EE8"/>
    <w:rsid w:val="00C42066"/>
    <w:rsid w:val="00C421F4"/>
    <w:rsid w:val="00C445D7"/>
    <w:rsid w:val="00C46360"/>
    <w:rsid w:val="00C46D65"/>
    <w:rsid w:val="00C520FB"/>
    <w:rsid w:val="00C53B2C"/>
    <w:rsid w:val="00C62395"/>
    <w:rsid w:val="00C625D0"/>
    <w:rsid w:val="00C6263A"/>
    <w:rsid w:val="00C65096"/>
    <w:rsid w:val="00C721A6"/>
    <w:rsid w:val="00C74466"/>
    <w:rsid w:val="00C74FBD"/>
    <w:rsid w:val="00C81F66"/>
    <w:rsid w:val="00C8283B"/>
    <w:rsid w:val="00C83DDE"/>
    <w:rsid w:val="00C86297"/>
    <w:rsid w:val="00C8796E"/>
    <w:rsid w:val="00C9143C"/>
    <w:rsid w:val="00C92C67"/>
    <w:rsid w:val="00C92CE8"/>
    <w:rsid w:val="00C94B71"/>
    <w:rsid w:val="00C9613F"/>
    <w:rsid w:val="00CA2E78"/>
    <w:rsid w:val="00CA46FC"/>
    <w:rsid w:val="00CA7152"/>
    <w:rsid w:val="00CB0A98"/>
    <w:rsid w:val="00CC22AC"/>
    <w:rsid w:val="00CC4D02"/>
    <w:rsid w:val="00CC50C3"/>
    <w:rsid w:val="00CC58A9"/>
    <w:rsid w:val="00CD2DE8"/>
    <w:rsid w:val="00CD4306"/>
    <w:rsid w:val="00CD7923"/>
    <w:rsid w:val="00CE07FD"/>
    <w:rsid w:val="00CE2C1D"/>
    <w:rsid w:val="00CE30F0"/>
    <w:rsid w:val="00CE3EF6"/>
    <w:rsid w:val="00CE6CC5"/>
    <w:rsid w:val="00CF057A"/>
    <w:rsid w:val="00CF0944"/>
    <w:rsid w:val="00CF122C"/>
    <w:rsid w:val="00CF1C59"/>
    <w:rsid w:val="00CF28DF"/>
    <w:rsid w:val="00CF2B0F"/>
    <w:rsid w:val="00CF2BAE"/>
    <w:rsid w:val="00CF3EBB"/>
    <w:rsid w:val="00CF47F8"/>
    <w:rsid w:val="00CF6113"/>
    <w:rsid w:val="00D01D8F"/>
    <w:rsid w:val="00D03350"/>
    <w:rsid w:val="00D03B0A"/>
    <w:rsid w:val="00D04288"/>
    <w:rsid w:val="00D060DC"/>
    <w:rsid w:val="00D0702D"/>
    <w:rsid w:val="00D10690"/>
    <w:rsid w:val="00D128E1"/>
    <w:rsid w:val="00D151B0"/>
    <w:rsid w:val="00D15229"/>
    <w:rsid w:val="00D213A0"/>
    <w:rsid w:val="00D25FC0"/>
    <w:rsid w:val="00D26A22"/>
    <w:rsid w:val="00D27221"/>
    <w:rsid w:val="00D31017"/>
    <w:rsid w:val="00D31B22"/>
    <w:rsid w:val="00D31DFA"/>
    <w:rsid w:val="00D3338D"/>
    <w:rsid w:val="00D349EE"/>
    <w:rsid w:val="00D40DDD"/>
    <w:rsid w:val="00D4515C"/>
    <w:rsid w:val="00D45464"/>
    <w:rsid w:val="00D458AA"/>
    <w:rsid w:val="00D45FA4"/>
    <w:rsid w:val="00D46043"/>
    <w:rsid w:val="00D4664B"/>
    <w:rsid w:val="00D4686C"/>
    <w:rsid w:val="00D527FC"/>
    <w:rsid w:val="00D53955"/>
    <w:rsid w:val="00D556FF"/>
    <w:rsid w:val="00D55BAB"/>
    <w:rsid w:val="00D5694E"/>
    <w:rsid w:val="00D619E4"/>
    <w:rsid w:val="00D656C1"/>
    <w:rsid w:val="00D70930"/>
    <w:rsid w:val="00D7481E"/>
    <w:rsid w:val="00D7569B"/>
    <w:rsid w:val="00D75A0D"/>
    <w:rsid w:val="00D77825"/>
    <w:rsid w:val="00D82AFD"/>
    <w:rsid w:val="00D82F7A"/>
    <w:rsid w:val="00D86313"/>
    <w:rsid w:val="00D871E6"/>
    <w:rsid w:val="00D87F47"/>
    <w:rsid w:val="00D90747"/>
    <w:rsid w:val="00D90EE1"/>
    <w:rsid w:val="00D92B78"/>
    <w:rsid w:val="00D93005"/>
    <w:rsid w:val="00D9387F"/>
    <w:rsid w:val="00D96622"/>
    <w:rsid w:val="00D9765F"/>
    <w:rsid w:val="00DA07D3"/>
    <w:rsid w:val="00DA28C6"/>
    <w:rsid w:val="00DA37A1"/>
    <w:rsid w:val="00DB068B"/>
    <w:rsid w:val="00DB0D48"/>
    <w:rsid w:val="00DB335C"/>
    <w:rsid w:val="00DB346C"/>
    <w:rsid w:val="00DB3B34"/>
    <w:rsid w:val="00DB5CA5"/>
    <w:rsid w:val="00DB5D72"/>
    <w:rsid w:val="00DB7180"/>
    <w:rsid w:val="00DB75CD"/>
    <w:rsid w:val="00DC1C64"/>
    <w:rsid w:val="00DC3208"/>
    <w:rsid w:val="00DC4565"/>
    <w:rsid w:val="00DD0687"/>
    <w:rsid w:val="00DD10CF"/>
    <w:rsid w:val="00DD18CE"/>
    <w:rsid w:val="00DD3E17"/>
    <w:rsid w:val="00DD4D38"/>
    <w:rsid w:val="00DD7168"/>
    <w:rsid w:val="00DE3675"/>
    <w:rsid w:val="00DE4910"/>
    <w:rsid w:val="00DE500A"/>
    <w:rsid w:val="00DE58E5"/>
    <w:rsid w:val="00DE717E"/>
    <w:rsid w:val="00DE7568"/>
    <w:rsid w:val="00DE7589"/>
    <w:rsid w:val="00DF1150"/>
    <w:rsid w:val="00DF3192"/>
    <w:rsid w:val="00DF3430"/>
    <w:rsid w:val="00E00E29"/>
    <w:rsid w:val="00E01835"/>
    <w:rsid w:val="00E01928"/>
    <w:rsid w:val="00E0221F"/>
    <w:rsid w:val="00E03EB2"/>
    <w:rsid w:val="00E118E4"/>
    <w:rsid w:val="00E1334D"/>
    <w:rsid w:val="00E16544"/>
    <w:rsid w:val="00E16F3E"/>
    <w:rsid w:val="00E24F1B"/>
    <w:rsid w:val="00E2572D"/>
    <w:rsid w:val="00E25DAB"/>
    <w:rsid w:val="00E26327"/>
    <w:rsid w:val="00E26AD9"/>
    <w:rsid w:val="00E27020"/>
    <w:rsid w:val="00E2780D"/>
    <w:rsid w:val="00E27D60"/>
    <w:rsid w:val="00E310EB"/>
    <w:rsid w:val="00E31A3C"/>
    <w:rsid w:val="00E3341E"/>
    <w:rsid w:val="00E338B0"/>
    <w:rsid w:val="00E34D46"/>
    <w:rsid w:val="00E36FFB"/>
    <w:rsid w:val="00E42AFF"/>
    <w:rsid w:val="00E43CB7"/>
    <w:rsid w:val="00E47616"/>
    <w:rsid w:val="00E50D6B"/>
    <w:rsid w:val="00E52C9B"/>
    <w:rsid w:val="00E5461F"/>
    <w:rsid w:val="00E61EAB"/>
    <w:rsid w:val="00E6311C"/>
    <w:rsid w:val="00E67528"/>
    <w:rsid w:val="00E67BB4"/>
    <w:rsid w:val="00E7087D"/>
    <w:rsid w:val="00E724C9"/>
    <w:rsid w:val="00E72BC6"/>
    <w:rsid w:val="00E7458A"/>
    <w:rsid w:val="00E75493"/>
    <w:rsid w:val="00E75914"/>
    <w:rsid w:val="00E77EF2"/>
    <w:rsid w:val="00E81FE0"/>
    <w:rsid w:val="00E82095"/>
    <w:rsid w:val="00E82F56"/>
    <w:rsid w:val="00E8396F"/>
    <w:rsid w:val="00E84D70"/>
    <w:rsid w:val="00E85AF7"/>
    <w:rsid w:val="00E85D94"/>
    <w:rsid w:val="00E92A7D"/>
    <w:rsid w:val="00E94867"/>
    <w:rsid w:val="00EA12D8"/>
    <w:rsid w:val="00EA2893"/>
    <w:rsid w:val="00EA3801"/>
    <w:rsid w:val="00EB1136"/>
    <w:rsid w:val="00EB22E4"/>
    <w:rsid w:val="00EB539B"/>
    <w:rsid w:val="00EC2442"/>
    <w:rsid w:val="00EC344C"/>
    <w:rsid w:val="00EC3C15"/>
    <w:rsid w:val="00EC3C5B"/>
    <w:rsid w:val="00EC575A"/>
    <w:rsid w:val="00ED32C7"/>
    <w:rsid w:val="00ED40E5"/>
    <w:rsid w:val="00ED4666"/>
    <w:rsid w:val="00ED4EDB"/>
    <w:rsid w:val="00ED4EFF"/>
    <w:rsid w:val="00ED597B"/>
    <w:rsid w:val="00EE266A"/>
    <w:rsid w:val="00EE2BB4"/>
    <w:rsid w:val="00EE442E"/>
    <w:rsid w:val="00EE4C9C"/>
    <w:rsid w:val="00EE559F"/>
    <w:rsid w:val="00EE567D"/>
    <w:rsid w:val="00EF1908"/>
    <w:rsid w:val="00EF1BDD"/>
    <w:rsid w:val="00EF2913"/>
    <w:rsid w:val="00EF5A5C"/>
    <w:rsid w:val="00F006D8"/>
    <w:rsid w:val="00F06D52"/>
    <w:rsid w:val="00F06E50"/>
    <w:rsid w:val="00F12BDB"/>
    <w:rsid w:val="00F16209"/>
    <w:rsid w:val="00F164C2"/>
    <w:rsid w:val="00F166AA"/>
    <w:rsid w:val="00F2101C"/>
    <w:rsid w:val="00F2219E"/>
    <w:rsid w:val="00F23AC3"/>
    <w:rsid w:val="00F24637"/>
    <w:rsid w:val="00F27627"/>
    <w:rsid w:val="00F30096"/>
    <w:rsid w:val="00F3097F"/>
    <w:rsid w:val="00F328F2"/>
    <w:rsid w:val="00F354E6"/>
    <w:rsid w:val="00F4016E"/>
    <w:rsid w:val="00F41287"/>
    <w:rsid w:val="00F425DB"/>
    <w:rsid w:val="00F43A98"/>
    <w:rsid w:val="00F45451"/>
    <w:rsid w:val="00F45AEA"/>
    <w:rsid w:val="00F50B4F"/>
    <w:rsid w:val="00F51743"/>
    <w:rsid w:val="00F52F92"/>
    <w:rsid w:val="00F5398F"/>
    <w:rsid w:val="00F54D6D"/>
    <w:rsid w:val="00F57A33"/>
    <w:rsid w:val="00F6148C"/>
    <w:rsid w:val="00F618DE"/>
    <w:rsid w:val="00F63167"/>
    <w:rsid w:val="00F6529D"/>
    <w:rsid w:val="00F6645E"/>
    <w:rsid w:val="00F71661"/>
    <w:rsid w:val="00F73AD9"/>
    <w:rsid w:val="00F74CCB"/>
    <w:rsid w:val="00F7612B"/>
    <w:rsid w:val="00F762FF"/>
    <w:rsid w:val="00F76B19"/>
    <w:rsid w:val="00F76CD4"/>
    <w:rsid w:val="00F82034"/>
    <w:rsid w:val="00F82561"/>
    <w:rsid w:val="00F82AC4"/>
    <w:rsid w:val="00F84B40"/>
    <w:rsid w:val="00F851B6"/>
    <w:rsid w:val="00F906D2"/>
    <w:rsid w:val="00F9179A"/>
    <w:rsid w:val="00F91922"/>
    <w:rsid w:val="00F932A1"/>
    <w:rsid w:val="00F93BCF"/>
    <w:rsid w:val="00F948C0"/>
    <w:rsid w:val="00F97026"/>
    <w:rsid w:val="00FA0014"/>
    <w:rsid w:val="00FA03CD"/>
    <w:rsid w:val="00FA293B"/>
    <w:rsid w:val="00FA343B"/>
    <w:rsid w:val="00FA6713"/>
    <w:rsid w:val="00FB5C9A"/>
    <w:rsid w:val="00FB6700"/>
    <w:rsid w:val="00FB67A6"/>
    <w:rsid w:val="00FC3503"/>
    <w:rsid w:val="00FC4832"/>
    <w:rsid w:val="00FC6DB2"/>
    <w:rsid w:val="00FC71EC"/>
    <w:rsid w:val="00FC7F9E"/>
    <w:rsid w:val="00FD059B"/>
    <w:rsid w:val="00FD08CC"/>
    <w:rsid w:val="00FD2451"/>
    <w:rsid w:val="00FD2B7B"/>
    <w:rsid w:val="00FD7699"/>
    <w:rsid w:val="00FE02DE"/>
    <w:rsid w:val="00FE2E76"/>
    <w:rsid w:val="00FE3208"/>
    <w:rsid w:val="00FE4B07"/>
    <w:rsid w:val="00FE65FF"/>
    <w:rsid w:val="00FF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3B0BB6"/>
  <w15:docId w15:val="{2422618F-F3D3-4821-90FC-9A5FC217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82A6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2A6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82A6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82A6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82A6F"/>
    <w:pPr>
      <w:keepNext/>
      <w:snapToGrid w:val="0"/>
      <w:spacing w:after="0" w:line="240" w:lineRule="auto"/>
      <w:jc w:val="center"/>
      <w:outlineLvl w:val="4"/>
    </w:pPr>
    <w:rPr>
      <w:rFonts w:ascii="Arial" w:eastAsia="Times New Roman" w:hAnsi="Arial" w:cs="Times New Roman"/>
      <w:b/>
      <w:color w:val="00000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82A6F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82A6F"/>
    <w:pPr>
      <w:keepNext/>
      <w:snapToGrid w:val="0"/>
      <w:spacing w:after="0" w:line="240" w:lineRule="auto"/>
      <w:jc w:val="center"/>
      <w:outlineLvl w:val="6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82A6F"/>
    <w:pPr>
      <w:keepNext/>
      <w:spacing w:after="0" w:line="240" w:lineRule="auto"/>
      <w:jc w:val="center"/>
      <w:outlineLvl w:val="7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82A6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2A6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2A6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082A6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82A6F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082A6F"/>
    <w:rPr>
      <w:rFonts w:ascii="Arial" w:eastAsia="Times New Roman" w:hAnsi="Arial" w:cs="Times New Roman"/>
      <w:b/>
      <w:color w:val="00000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082A6F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082A6F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082A6F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082A6F"/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paragraph" w:styleId="Akapitzlist">
    <w:name w:val="List Paragraph"/>
    <w:aliases w:val="Data wydania,List Paragraph,CW_Lista,Wypunktowanie,L1,Numerowanie,2 heading,A_wyliczenie,K-P_odwolanie,Akapit z listą5,maz_wyliczenie,opis dzialania,Podsis rysunku,lp1,Preambuła,CP-UC,CP-Punkty,Bullet List,List - bullets,Equipment"/>
    <w:basedOn w:val="Normalny"/>
    <w:link w:val="AkapitzlistZnak"/>
    <w:uiPriority w:val="34"/>
    <w:qFormat/>
    <w:rsid w:val="00082A6F"/>
    <w:pPr>
      <w:ind w:left="720"/>
      <w:contextualSpacing/>
    </w:pPr>
  </w:style>
  <w:style w:type="character" w:styleId="Hipercze">
    <w:name w:val="Hyperlink"/>
    <w:unhideWhenUsed/>
    <w:rsid w:val="00082A6F"/>
    <w:rPr>
      <w:color w:val="0000FF"/>
      <w:u w:val="single"/>
    </w:rPr>
  </w:style>
  <w:style w:type="character" w:styleId="UyteHipercze">
    <w:name w:val="FollowedHyperlink"/>
    <w:semiHidden/>
    <w:unhideWhenUsed/>
    <w:rsid w:val="00082A6F"/>
    <w:rPr>
      <w:color w:val="8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082A6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082A6F"/>
    <w:pPr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82A6F"/>
    <w:rPr>
      <w:rFonts w:ascii="Arial" w:eastAsia="Times New Roman" w:hAnsi="Arial" w:cs="Arial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2A6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82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2A6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82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82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82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semiHidden/>
    <w:unhideWhenUsed/>
    <w:rsid w:val="00082A6F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autoRedefine/>
    <w:semiHidden/>
    <w:unhideWhenUsed/>
    <w:rsid w:val="00082A6F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uiPriority w:val="99"/>
    <w:semiHidden/>
    <w:unhideWhenUsed/>
    <w:rsid w:val="00082A6F"/>
    <w:pPr>
      <w:ind w:left="566" w:hanging="283"/>
      <w:contextualSpacing/>
    </w:pPr>
  </w:style>
  <w:style w:type="paragraph" w:styleId="Lista3">
    <w:name w:val="List 3"/>
    <w:basedOn w:val="Normalny"/>
    <w:semiHidden/>
    <w:unhideWhenUsed/>
    <w:rsid w:val="00082A6F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4">
    <w:name w:val="List 4"/>
    <w:basedOn w:val="Normalny"/>
    <w:semiHidden/>
    <w:unhideWhenUsed/>
    <w:rsid w:val="00082A6F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082A6F"/>
    <w:pPr>
      <w:numPr>
        <w:numId w:val="2"/>
      </w:numPr>
      <w:tabs>
        <w:tab w:val="num" w:pos="0"/>
      </w:tabs>
      <w:suppressAutoHyphens/>
      <w:spacing w:after="0" w:line="240" w:lineRule="auto"/>
      <w:ind w:hanging="64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082A6F"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82A6F"/>
    <w:rPr>
      <w:rFonts w:ascii="Arial" w:eastAsia="Times New Roman" w:hAnsi="Arial" w:cs="Times New Roman"/>
      <w:b/>
      <w:kern w:val="28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82A6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2A6F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2A6F"/>
    <w:pPr>
      <w:snapToGrid w:val="0"/>
      <w:spacing w:after="0" w:line="120" w:lineRule="atLeast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2A6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-kontynuacja2">
    <w:name w:val="List Continue 2"/>
    <w:basedOn w:val="Normalny"/>
    <w:semiHidden/>
    <w:unhideWhenUsed/>
    <w:rsid w:val="00082A6F"/>
    <w:pPr>
      <w:suppressAutoHyphens/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082A6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082A6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082A6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82A6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082A6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82A6F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082A6F"/>
    <w:pPr>
      <w:tabs>
        <w:tab w:val="left" w:pos="426"/>
        <w:tab w:val="right" w:leader="dot" w:pos="8931"/>
      </w:tabs>
      <w:spacing w:after="0" w:line="240" w:lineRule="auto"/>
      <w:ind w:left="1418" w:hanging="283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082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082A6F"/>
    <w:pPr>
      <w:tabs>
        <w:tab w:val="left" w:pos="2694"/>
        <w:tab w:val="right" w:leader="dot" w:pos="8931"/>
      </w:tabs>
      <w:spacing w:after="0" w:line="240" w:lineRule="auto"/>
      <w:ind w:left="2835" w:hanging="283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082A6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unhideWhenUsed/>
    <w:rsid w:val="00082A6F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082A6F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2A6F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A6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ust">
    <w:name w:val="ust"/>
    <w:rsid w:val="00082A6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rsid w:val="00082A6F"/>
    <w:pPr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082A6F"/>
    <w:pPr>
      <w:spacing w:before="60" w:after="60" w:line="240" w:lineRule="auto"/>
      <w:ind w:left="850" w:hanging="425"/>
    </w:pPr>
  </w:style>
  <w:style w:type="paragraph" w:customStyle="1" w:styleId="WW-Tekstpodstawowy2">
    <w:name w:val="WW-Tekst podstawowy 2"/>
    <w:basedOn w:val="Normalny"/>
    <w:uiPriority w:val="99"/>
    <w:rsid w:val="00082A6F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082A6F"/>
    <w:pPr>
      <w:suppressAutoHyphens/>
      <w:autoSpaceDE w:val="0"/>
      <w:spacing w:after="0" w:line="240" w:lineRule="atLeast"/>
      <w:ind w:right="46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1">
    <w:name w:val="1"/>
    <w:basedOn w:val="Normalny"/>
    <w:next w:val="Listapunktowana2"/>
    <w:autoRedefine/>
    <w:rsid w:val="00082A6F"/>
    <w:pPr>
      <w:spacing w:after="0" w:line="120" w:lineRule="atLeast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082A6F"/>
    <w:pPr>
      <w:widowControl w:val="0"/>
      <w:overflowPunct w:val="0"/>
      <w:autoSpaceDE w:val="0"/>
      <w:autoSpaceDN w:val="0"/>
      <w:adjustRightInd w:val="0"/>
      <w:spacing w:before="240" w:after="0" w:line="240" w:lineRule="auto"/>
      <w:ind w:right="-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uiPriority w:val="99"/>
    <w:rsid w:val="00082A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e19">
    <w:name w:val="Style19"/>
    <w:basedOn w:val="Normalny"/>
    <w:rsid w:val="00082A6F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26">
    <w:name w:val="Style26"/>
    <w:basedOn w:val="Normalny"/>
    <w:rsid w:val="00082A6F"/>
    <w:pPr>
      <w:widowControl w:val="0"/>
      <w:autoSpaceDE w:val="0"/>
      <w:autoSpaceDN w:val="0"/>
      <w:adjustRightInd w:val="0"/>
      <w:spacing w:after="0" w:line="250" w:lineRule="exact"/>
      <w:ind w:hanging="278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2">
    <w:name w:val="Style2"/>
    <w:basedOn w:val="Normalny"/>
    <w:rsid w:val="00082A6F"/>
    <w:pPr>
      <w:widowControl w:val="0"/>
      <w:autoSpaceDE w:val="0"/>
      <w:autoSpaceDN w:val="0"/>
      <w:adjustRightInd w:val="0"/>
      <w:spacing w:after="0" w:line="250" w:lineRule="exact"/>
      <w:ind w:hanging="269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rsid w:val="00082A6F"/>
    <w:pPr>
      <w:widowControl w:val="0"/>
      <w:autoSpaceDE w:val="0"/>
      <w:autoSpaceDN w:val="0"/>
      <w:adjustRightInd w:val="0"/>
      <w:spacing w:after="0" w:line="504" w:lineRule="exact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27">
    <w:name w:val="Style27"/>
    <w:basedOn w:val="Normalny"/>
    <w:rsid w:val="00082A6F"/>
    <w:pPr>
      <w:widowControl w:val="0"/>
      <w:autoSpaceDE w:val="0"/>
      <w:autoSpaceDN w:val="0"/>
      <w:adjustRightInd w:val="0"/>
      <w:spacing w:after="0" w:line="230" w:lineRule="exact"/>
      <w:ind w:hanging="418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8">
    <w:name w:val="Style18"/>
    <w:basedOn w:val="Normalny"/>
    <w:rsid w:val="00082A6F"/>
    <w:pPr>
      <w:widowControl w:val="0"/>
      <w:autoSpaceDE w:val="0"/>
      <w:autoSpaceDN w:val="0"/>
      <w:adjustRightInd w:val="0"/>
      <w:spacing w:after="0" w:line="253" w:lineRule="exact"/>
      <w:ind w:hanging="35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5">
    <w:name w:val="Style5"/>
    <w:basedOn w:val="Normalny"/>
    <w:rsid w:val="00082A6F"/>
    <w:pPr>
      <w:widowControl w:val="0"/>
      <w:autoSpaceDE w:val="0"/>
      <w:autoSpaceDN w:val="0"/>
      <w:adjustRightInd w:val="0"/>
      <w:spacing w:after="0" w:line="226" w:lineRule="exact"/>
      <w:ind w:hanging="288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xt1">
    <w:name w:val="Text 1"/>
    <w:basedOn w:val="Normalny"/>
    <w:rsid w:val="00082A6F"/>
    <w:pPr>
      <w:tabs>
        <w:tab w:val="left" w:pos="284"/>
        <w:tab w:val="left" w:pos="567"/>
        <w:tab w:val="left" w:pos="1418"/>
        <w:tab w:val="left" w:pos="2835"/>
        <w:tab w:val="left" w:pos="4253"/>
        <w:tab w:val="left" w:pos="5670"/>
        <w:tab w:val="left" w:pos="7088"/>
        <w:tab w:val="left" w:pos="8505"/>
        <w:tab w:val="left" w:pos="9923"/>
        <w:tab w:val="left" w:pos="11340"/>
      </w:tabs>
      <w:spacing w:after="60" w:line="300" w:lineRule="exact"/>
      <w:jc w:val="both"/>
    </w:pPr>
    <w:rPr>
      <w:rFonts w:ascii="Times New Roman" w:eastAsia="Times New Roman" w:hAnsi="Times New Roman" w:cs="Times New Roman"/>
      <w:spacing w:val="2"/>
      <w:sz w:val="24"/>
      <w:szCs w:val="20"/>
      <w:lang w:eastAsia="pl-PL"/>
    </w:rPr>
  </w:style>
  <w:style w:type="paragraph" w:customStyle="1" w:styleId="Styl1">
    <w:name w:val="Styl1"/>
    <w:basedOn w:val="Normalny"/>
    <w:rsid w:val="00082A6F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82A6F"/>
    <w:rPr>
      <w:vertAlign w:val="superscript"/>
    </w:rPr>
  </w:style>
  <w:style w:type="character" w:customStyle="1" w:styleId="tw4winTerm">
    <w:name w:val="tw4winTerm"/>
    <w:rsid w:val="00082A6F"/>
    <w:rPr>
      <w:color w:val="0000FF"/>
    </w:rPr>
  </w:style>
  <w:style w:type="character" w:customStyle="1" w:styleId="spacernb">
    <w:name w:val="spacernb"/>
    <w:basedOn w:val="Domylnaczcionkaakapitu"/>
    <w:rsid w:val="00082A6F"/>
  </w:style>
  <w:style w:type="character" w:customStyle="1" w:styleId="value">
    <w:name w:val="value"/>
    <w:basedOn w:val="Domylnaczcionkaakapitu"/>
    <w:rsid w:val="00082A6F"/>
  </w:style>
  <w:style w:type="character" w:customStyle="1" w:styleId="unitname">
    <w:name w:val="unit_name"/>
    <w:basedOn w:val="Domylnaczcionkaakapitu"/>
    <w:rsid w:val="00082A6F"/>
  </w:style>
  <w:style w:type="character" w:customStyle="1" w:styleId="comment">
    <w:name w:val="comment"/>
    <w:basedOn w:val="Domylnaczcionkaakapitu"/>
    <w:rsid w:val="00082A6F"/>
  </w:style>
  <w:style w:type="character" w:customStyle="1" w:styleId="FontStyle31">
    <w:name w:val="Font Style31"/>
    <w:rsid w:val="00082A6F"/>
    <w:rPr>
      <w:rFonts w:ascii="Arial" w:hAnsi="Arial" w:cs="Arial" w:hint="default"/>
      <w:sz w:val="20"/>
      <w:szCs w:val="20"/>
    </w:rPr>
  </w:style>
  <w:style w:type="character" w:customStyle="1" w:styleId="FontStyle37">
    <w:name w:val="Font Style37"/>
    <w:rsid w:val="00082A6F"/>
    <w:rPr>
      <w:rFonts w:ascii="Arial" w:hAnsi="Arial" w:cs="Arial" w:hint="default"/>
      <w:sz w:val="20"/>
      <w:szCs w:val="20"/>
    </w:rPr>
  </w:style>
  <w:style w:type="character" w:customStyle="1" w:styleId="FontStyle22">
    <w:name w:val="Font Style22"/>
    <w:rsid w:val="00082A6F"/>
    <w:rPr>
      <w:rFonts w:ascii="Arial" w:hAnsi="Arial" w:cs="Arial" w:hint="default"/>
      <w:sz w:val="18"/>
      <w:szCs w:val="18"/>
    </w:rPr>
  </w:style>
  <w:style w:type="character" w:customStyle="1" w:styleId="FontStyle38">
    <w:name w:val="Font Style38"/>
    <w:rsid w:val="00082A6F"/>
    <w:rPr>
      <w:rFonts w:ascii="Arial" w:hAnsi="Arial" w:cs="Arial" w:hint="default"/>
      <w:b/>
      <w:bCs/>
      <w:sz w:val="20"/>
      <w:szCs w:val="20"/>
    </w:rPr>
  </w:style>
  <w:style w:type="character" w:customStyle="1" w:styleId="FontStyle32">
    <w:name w:val="Font Style32"/>
    <w:rsid w:val="00082A6F"/>
    <w:rPr>
      <w:rFonts w:ascii="Arial" w:hAnsi="Arial" w:cs="Arial" w:hint="default"/>
      <w:i/>
      <w:iCs/>
      <w:sz w:val="18"/>
      <w:szCs w:val="18"/>
    </w:rPr>
  </w:style>
  <w:style w:type="table" w:styleId="Tabela-Siatka">
    <w:name w:val="Table Grid"/>
    <w:basedOn w:val="Standardowy"/>
    <w:uiPriority w:val="59"/>
    <w:rsid w:val="00082A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082A6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082A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082A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082A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082A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082A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erowaniegwne">
    <w:name w:val="Numerowanie główne"/>
    <w:rsid w:val="00082A6F"/>
    <w:pPr>
      <w:numPr>
        <w:numId w:val="13"/>
      </w:numPr>
    </w:pPr>
  </w:style>
  <w:style w:type="numbering" w:customStyle="1" w:styleId="Numerowaniegwne11">
    <w:name w:val="Numerowanie główne11"/>
    <w:rsid w:val="00082A6F"/>
    <w:pPr>
      <w:numPr>
        <w:numId w:val="14"/>
      </w:numPr>
    </w:pPr>
  </w:style>
  <w:style w:type="character" w:styleId="Uwydatnienie">
    <w:name w:val="Emphasis"/>
    <w:basedOn w:val="Domylnaczcionkaakapitu"/>
    <w:uiPriority w:val="20"/>
    <w:qFormat/>
    <w:rsid w:val="00082A6F"/>
    <w:rPr>
      <w:i/>
      <w:iCs/>
    </w:rPr>
  </w:style>
  <w:style w:type="character" w:customStyle="1" w:styleId="AkapitzlistZnak">
    <w:name w:val="Akapit z listą Znak"/>
    <w:aliases w:val="Data wydania Znak,List Paragraph Znak,CW_Lista Znak,Wypunktowanie Znak,L1 Znak,Numerowanie Znak,2 heading Znak,A_wyliczenie Znak,K-P_odwolanie Znak,Akapit z listą5 Znak,maz_wyliczenie Znak,opis dzialania Znak,Podsis rysunku Znak"/>
    <w:link w:val="Akapitzlist"/>
    <w:uiPriority w:val="34"/>
    <w:qFormat/>
    <w:locked/>
    <w:rsid w:val="00D4515C"/>
  </w:style>
  <w:style w:type="paragraph" w:styleId="Tekstprzypisudolnego">
    <w:name w:val="footnote text"/>
    <w:basedOn w:val="Normalny"/>
    <w:link w:val="TekstprzypisudolnegoZnak"/>
    <w:uiPriority w:val="99"/>
    <w:unhideWhenUsed/>
    <w:rsid w:val="00815D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815D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815D42"/>
    <w:rPr>
      <w:vertAlign w:val="superscript"/>
    </w:rPr>
  </w:style>
  <w:style w:type="character" w:styleId="Wyrnienieintensywne">
    <w:name w:val="Intense Emphasis"/>
    <w:basedOn w:val="Domylnaczcionkaakapitu"/>
    <w:uiPriority w:val="21"/>
    <w:qFormat/>
    <w:rsid w:val="009E3652"/>
    <w:rPr>
      <w:i/>
      <w:iCs/>
      <w:color w:val="4F81BD" w:themeColor="accent1"/>
    </w:rPr>
  </w:style>
  <w:style w:type="paragraph" w:styleId="Bezodstpw">
    <w:name w:val="No Spacing"/>
    <w:qFormat/>
    <w:rsid w:val="00D70930"/>
    <w:pPr>
      <w:suppressAutoHyphens/>
      <w:spacing w:before="100"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BezodstpwZnak">
    <w:name w:val="Bez odstępów Znak"/>
    <w:rsid w:val="00552B1D"/>
  </w:style>
  <w:style w:type="character" w:customStyle="1" w:styleId="alb">
    <w:name w:val="a_lb"/>
    <w:rsid w:val="00552B1D"/>
  </w:style>
  <w:style w:type="character" w:customStyle="1" w:styleId="txt-new">
    <w:name w:val="txt-new"/>
    <w:basedOn w:val="Domylnaczcionkaakapitu"/>
    <w:rsid w:val="00610593"/>
  </w:style>
  <w:style w:type="character" w:customStyle="1" w:styleId="luchili">
    <w:name w:val="luc_hili"/>
    <w:basedOn w:val="Domylnaczcionkaakapitu"/>
    <w:rsid w:val="00610593"/>
  </w:style>
  <w:style w:type="paragraph" w:styleId="Tekstblokowy">
    <w:name w:val="Block Text"/>
    <w:basedOn w:val="Normalny"/>
    <w:uiPriority w:val="99"/>
    <w:semiHidden/>
    <w:rsid w:val="000C5F9A"/>
    <w:pPr>
      <w:widowControl w:val="0"/>
      <w:suppressAutoHyphens/>
      <w:spacing w:after="0" w:line="260" w:lineRule="atLeast"/>
      <w:ind w:left="709" w:right="1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138">
    <w:name w:val="Font Style138"/>
    <w:uiPriority w:val="99"/>
    <w:rsid w:val="000C5F9A"/>
    <w:rPr>
      <w:rFonts w:ascii="Times New Roman" w:hAnsi="Times New Roman"/>
      <w:color w:val="000000"/>
      <w:sz w:val="22"/>
    </w:rPr>
  </w:style>
  <w:style w:type="paragraph" w:customStyle="1" w:styleId="Style30">
    <w:name w:val="Style30"/>
    <w:basedOn w:val="Normalny"/>
    <w:uiPriority w:val="99"/>
    <w:rsid w:val="000C5F9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37">
    <w:name w:val="Font Style137"/>
    <w:uiPriority w:val="99"/>
    <w:rsid w:val="000C5F9A"/>
    <w:rPr>
      <w:rFonts w:ascii="Times New Roman" w:hAnsi="Times New Roman"/>
      <w:b/>
      <w:color w:val="000000"/>
      <w:sz w:val="22"/>
    </w:rPr>
  </w:style>
  <w:style w:type="paragraph" w:customStyle="1" w:styleId="Style1">
    <w:name w:val="Style1"/>
    <w:basedOn w:val="Normalny"/>
    <w:uiPriority w:val="99"/>
    <w:rsid w:val="000C5F9A"/>
    <w:pPr>
      <w:widowControl w:val="0"/>
      <w:autoSpaceDE w:val="0"/>
      <w:autoSpaceDN w:val="0"/>
      <w:adjustRightInd w:val="0"/>
      <w:spacing w:after="0" w:line="360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32">
    <w:name w:val="Font Style132"/>
    <w:uiPriority w:val="99"/>
    <w:rsid w:val="000C5F9A"/>
    <w:rPr>
      <w:rFonts w:ascii="Arial Unicode MS" w:eastAsia="Arial Unicode MS"/>
      <w:b/>
      <w:color w:val="000000"/>
      <w:sz w:val="34"/>
    </w:rPr>
  </w:style>
  <w:style w:type="paragraph" w:customStyle="1" w:styleId="Style11">
    <w:name w:val="Style11"/>
    <w:basedOn w:val="Normalny"/>
    <w:uiPriority w:val="99"/>
    <w:rsid w:val="000C5F9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30">
    <w:name w:val="Font Style130"/>
    <w:uiPriority w:val="99"/>
    <w:rsid w:val="000C5F9A"/>
    <w:rPr>
      <w:rFonts w:ascii="Times New Roman" w:hAnsi="Times New Roman"/>
      <w:b/>
      <w:color w:val="000000"/>
      <w:sz w:val="38"/>
    </w:rPr>
  </w:style>
  <w:style w:type="character" w:customStyle="1" w:styleId="FontStyle135">
    <w:name w:val="Font Style135"/>
    <w:uiPriority w:val="99"/>
    <w:rsid w:val="000C5F9A"/>
    <w:rPr>
      <w:rFonts w:ascii="Times New Roman" w:hAnsi="Times New Roman"/>
      <w:b/>
      <w:color w:val="000000"/>
      <w:sz w:val="26"/>
    </w:rPr>
  </w:style>
  <w:style w:type="paragraph" w:customStyle="1" w:styleId="Style31">
    <w:name w:val="Style31"/>
    <w:basedOn w:val="Normalny"/>
    <w:uiPriority w:val="99"/>
    <w:rsid w:val="000C5F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0C5F9A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0C5F9A"/>
    <w:pPr>
      <w:widowControl w:val="0"/>
      <w:autoSpaceDE w:val="0"/>
      <w:autoSpaceDN w:val="0"/>
      <w:adjustRightInd w:val="0"/>
      <w:spacing w:after="0" w:line="274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0C5F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0C5F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0C5F9A"/>
    <w:pPr>
      <w:widowControl w:val="0"/>
      <w:autoSpaceDE w:val="0"/>
      <w:autoSpaceDN w:val="0"/>
      <w:adjustRightInd w:val="0"/>
      <w:spacing w:after="0" w:line="278" w:lineRule="exact"/>
      <w:ind w:hanging="34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RUdVQ0xkdEk3TVFpYzR5LzJNOVEzT0xNMkVQank5M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OCephs8Dss84k5zD5HWg6lS2PQQK9jH9khzj0zPfxMU=</DigestValue>
      </Reference>
      <Reference URI="#INFO">
        <DigestMethod Algorithm="http://www.w3.org/2001/04/xmlenc#sha256"/>
        <DigestValue>tEdz6sSvDHaHpgA8ed3RqHnRwpOau9QHvOO4SnKQjFo=</DigestValue>
      </Reference>
    </SignedInfo>
    <SignatureValue>iMnKimT535e4YM837qYGvvADbtqihn4fzDjBq/g8god344xK/H/KE+e3Yu94BhOr74DoU/z1eC8AMBeK5ZMydg==</SignatureValue>
    <Object Id="INFO">
      <ArrayOfString xmlns:xsd="http://www.w3.org/2001/XMLSchema" xmlns:xsi="http://www.w3.org/2001/XMLSchema-instance" xmlns="">
        <string>WEGUCLdtI7MQic4y/2M9Q3OLM2EPjy92</string>
      </ArrayOfString>
    </Object>
  </Signature>
</WrappedLabelInfo>
</file>

<file path=customXml/itemProps1.xml><?xml version="1.0" encoding="utf-8"?>
<ds:datastoreItem xmlns:ds="http://schemas.openxmlformats.org/officeDocument/2006/customXml" ds:itemID="{5663FA63-DFE4-43F9-9FE1-794463EC66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DF9B67-6331-4F80-8B52-C240634CB4F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8E7062B-ABAB-466F-9B28-D1668F203B1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13</Pages>
  <Words>4105</Words>
  <Characters>26152</Characters>
  <Application>Microsoft Office Word</Application>
  <DocSecurity>0</DocSecurity>
  <Lines>468</Lines>
  <Paragraphs>216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Zugaj Aneta</dc:creator>
  <cp:lastModifiedBy>Kunka Piotr</cp:lastModifiedBy>
  <cp:revision>35</cp:revision>
  <cp:lastPrinted>2026-04-23T07:50:00Z</cp:lastPrinted>
  <dcterms:created xsi:type="dcterms:W3CDTF">2025-01-10T08:46:00Z</dcterms:created>
  <dcterms:modified xsi:type="dcterms:W3CDTF">2026-04-29T11:59:00Z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d0a2a43f-ba39-4b75-a1fe-98102241c28a</vt:lpwstr>
  </property>
  <property fmtid="{D5CDD505-2E9C-101B-9397-08002B2CF9AE}" pid="3" name="bjSaver">
    <vt:lpwstr>/epa6usYN7LzWuIYy24EptXlHwNN89SJ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Zugaj Aneta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1126fae1-a4e4-41ef-9b17-7531381d3cf8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10.102.193.148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